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F28EB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A18FFE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1A0E5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1A0E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31DEE33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1A0E5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2E47D5B9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1A0E5E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14DEE0B8" w14:textId="77777777" w:rsidR="008C2914" w:rsidRPr="001A0E5E" w:rsidRDefault="008C2914">
      <w:pPr>
        <w:spacing w:after="0"/>
        <w:ind w:left="120"/>
        <w:rPr>
          <w:lang w:val="ru-RU"/>
        </w:rPr>
      </w:pPr>
    </w:p>
    <w:p w14:paraId="455FBA66" w14:textId="77777777" w:rsidR="008C2914" w:rsidRPr="001A0E5E" w:rsidRDefault="008C2914">
      <w:pPr>
        <w:spacing w:after="0"/>
        <w:ind w:left="120"/>
        <w:rPr>
          <w:lang w:val="ru-RU"/>
        </w:rPr>
      </w:pPr>
    </w:p>
    <w:p w14:paraId="047EC6CE" w14:textId="77777777" w:rsidR="008C2914" w:rsidRPr="001A0E5E" w:rsidRDefault="008C2914">
      <w:pPr>
        <w:spacing w:after="0"/>
        <w:ind w:left="120"/>
        <w:rPr>
          <w:lang w:val="ru-RU"/>
        </w:rPr>
      </w:pPr>
    </w:p>
    <w:p w14:paraId="0E9D87F5" w14:textId="77777777" w:rsidR="008C2914" w:rsidRPr="001A0E5E" w:rsidRDefault="008C291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2914" w14:paraId="34D9CBC0" w14:textId="77777777">
        <w:tc>
          <w:tcPr>
            <w:tcW w:w="3114" w:type="dxa"/>
          </w:tcPr>
          <w:p w14:paraId="4C75818B" w14:textId="77777777" w:rsidR="008C2914" w:rsidRDefault="008C29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2F78C88" w14:textId="77777777" w:rsidR="008C2914" w:rsidRDefault="008C29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DD731D7" w14:textId="77777777" w:rsidR="008C2914" w:rsidRDefault="007A191B" w:rsidP="00651F63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3A00FA6" w14:textId="77777777" w:rsidR="008C2914" w:rsidRDefault="007A191B" w:rsidP="00651F63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108104B6" w14:textId="77777777" w:rsidR="001A0E5E" w:rsidRDefault="001A0E5E" w:rsidP="00651F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409E6B7F" w14:textId="77777777" w:rsidR="001A0E5E" w:rsidRDefault="001A0E5E" w:rsidP="00651F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</w:p>
          <w:p w14:paraId="75F9B403" w14:textId="7891E812" w:rsidR="008C2914" w:rsidRDefault="007A191B" w:rsidP="00651F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08   2025 г.</w:t>
            </w:r>
          </w:p>
          <w:p w14:paraId="077BD652" w14:textId="77777777" w:rsidR="008C2914" w:rsidRDefault="008C29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26A54ED" w14:textId="77777777" w:rsidR="008C2914" w:rsidRDefault="008C2914">
      <w:pPr>
        <w:spacing w:after="0"/>
        <w:ind w:left="120"/>
      </w:pPr>
    </w:p>
    <w:p w14:paraId="6448C935" w14:textId="77777777" w:rsidR="008C2914" w:rsidRDefault="008C2914">
      <w:pPr>
        <w:spacing w:after="0"/>
        <w:ind w:left="120"/>
      </w:pPr>
    </w:p>
    <w:p w14:paraId="575BF089" w14:textId="77777777" w:rsidR="008C2914" w:rsidRDefault="008C2914">
      <w:pPr>
        <w:spacing w:after="0"/>
        <w:ind w:left="120"/>
      </w:pPr>
    </w:p>
    <w:p w14:paraId="7D27A264" w14:textId="77777777" w:rsidR="008C2914" w:rsidRDefault="008C2914">
      <w:pPr>
        <w:spacing w:after="0"/>
        <w:ind w:left="120"/>
      </w:pPr>
    </w:p>
    <w:p w14:paraId="748DC25F" w14:textId="77777777" w:rsidR="008C2914" w:rsidRDefault="008C2914">
      <w:pPr>
        <w:spacing w:after="0"/>
        <w:ind w:left="120"/>
      </w:pPr>
    </w:p>
    <w:p w14:paraId="7D66B403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814E0E1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0E5E">
        <w:rPr>
          <w:rFonts w:ascii="Times New Roman" w:hAnsi="Times New Roman"/>
          <w:color w:val="000000"/>
          <w:sz w:val="28"/>
          <w:lang w:val="ru-RU"/>
        </w:rPr>
        <w:t xml:space="preserve"> 8368060)</w:t>
      </w:r>
    </w:p>
    <w:p w14:paraId="04041971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2C50C7A3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32078BE9" w14:textId="77777777" w:rsidR="008C2914" w:rsidRPr="001A0E5E" w:rsidRDefault="007A191B">
      <w:pPr>
        <w:spacing w:after="0" w:line="408" w:lineRule="auto"/>
        <w:ind w:left="120"/>
        <w:jc w:val="center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668F3F5C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207EA4D5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3586553F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7D8131DE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606305A3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51DC1EF2" w14:textId="77777777" w:rsidR="008C2914" w:rsidRPr="001A0E5E" w:rsidRDefault="008C2914">
      <w:pPr>
        <w:spacing w:after="0"/>
        <w:jc w:val="both"/>
        <w:rPr>
          <w:lang w:val="ru-RU"/>
        </w:rPr>
      </w:pPr>
    </w:p>
    <w:p w14:paraId="049C16DD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7325D3CE" w14:textId="77777777" w:rsidR="008C2914" w:rsidRPr="001A0E5E" w:rsidRDefault="008C2914">
      <w:pPr>
        <w:spacing w:after="0"/>
        <w:ind w:left="120"/>
        <w:jc w:val="center"/>
        <w:rPr>
          <w:lang w:val="ru-RU"/>
        </w:rPr>
      </w:pPr>
    </w:p>
    <w:p w14:paraId="0D3B7688" w14:textId="77777777" w:rsidR="008C2914" w:rsidRPr="001A0E5E" w:rsidRDefault="007A191B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1A0E5E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2"/>
      <w:r w:rsidRPr="001A0E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3e14b86-74d9-40f7-89f9-3e3227438fe0"/>
      <w:r w:rsidRPr="001A0E5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3D3EFA13" w14:textId="77777777" w:rsidR="008C2914" w:rsidRPr="001A0E5E" w:rsidRDefault="008C2914">
      <w:pPr>
        <w:rPr>
          <w:lang w:val="ru-RU"/>
        </w:rPr>
        <w:sectPr w:rsidR="008C2914" w:rsidRPr="001A0E5E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934907"/>
    </w:p>
    <w:bookmarkEnd w:id="4"/>
    <w:p w14:paraId="340C8D5C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097CFD2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3B0C9D7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6E024AA0" w14:textId="77777777" w:rsidR="008C2914" w:rsidRPr="001A0E5E" w:rsidRDefault="007A19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8F5DF3F" w14:textId="77777777" w:rsidR="008C2914" w:rsidRPr="001A0E5E" w:rsidRDefault="007A19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B826F4B" w14:textId="77777777" w:rsidR="008C2914" w:rsidRPr="001A0E5E" w:rsidRDefault="007A19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15F4704F" w14:textId="77777777" w:rsidR="008C2914" w:rsidRPr="001A0E5E" w:rsidRDefault="007A19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5D8534E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5A4C6B1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40B47ED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6773984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58A6049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40B913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ACEBBD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68088D8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2B2B5CD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5" w:name="b3bba1d8-96c6-4edf-a714-0cf8fa85e20b"/>
      <w:r w:rsidRPr="001A0E5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</w:p>
    <w:p w14:paraId="3994D522" w14:textId="77777777" w:rsidR="008C2914" w:rsidRPr="001A0E5E" w:rsidRDefault="008C2914">
      <w:pPr>
        <w:rPr>
          <w:lang w:val="ru-RU"/>
        </w:rPr>
        <w:sectPr w:rsidR="008C2914" w:rsidRPr="001A0E5E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66934908"/>
    </w:p>
    <w:bookmarkEnd w:id="6"/>
    <w:p w14:paraId="1DC141F6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1A0C2E38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6055E87E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AC514EB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55C071D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2DBD8E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571C548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74E2C31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3A63F8B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284A565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46DED56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6DAD475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2B97225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600DF52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1A0E5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28352F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1A0E5E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5313314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256B00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72AB2B8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2BB2662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605234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3E266CF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632E755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0857E33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2EB3BA2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1A0E5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FFA0EF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1A0E5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771DD40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4E5CF64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5F5FD51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7A7E6CA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F1C382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58A44F5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3284CEDE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C00E3B4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392C4E0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73BB248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6D747C9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28DDC11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1A0E5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E458DC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1A0E5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D5C35BA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4585E9C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3D663C8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162CDA9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51CA9AA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649B398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1A0E5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31F9DEF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9EC2A3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1A0E5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41C2A1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5787915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06DFA06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4C197B8A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8A53B1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45D8D90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1A0E5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B0A4B5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4FA119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4882A44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56E5156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2D71FF0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952AD9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43DACDE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3C19F268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4A75514E" w14:textId="77777777" w:rsidR="008C2914" w:rsidRPr="001A0E5E" w:rsidRDefault="008C2914">
      <w:pPr>
        <w:rPr>
          <w:lang w:val="ru-RU"/>
        </w:rPr>
        <w:sectPr w:rsidR="008C2914" w:rsidRPr="001A0E5E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66934909"/>
    </w:p>
    <w:bookmarkEnd w:id="16"/>
    <w:p w14:paraId="11BCE8CB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173B63DA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5C726D32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CD4108D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5E8BAE9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A0E5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2FB5A7A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6EC9DF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E75A5D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268D68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AFB625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8F9A21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BCD16F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5F5DE5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45E76E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70485F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39311F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C2613E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BD5EAC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89C526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012BE5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A1C156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26DBA1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6886AC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A763CFF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50EEC84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28942A51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283F44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3E0FE560" w14:textId="77777777" w:rsidR="008C2914" w:rsidRDefault="007A19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2DF6D45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06F97ED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4245137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04C8DF6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3EEEE2E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034566B" w14:textId="77777777" w:rsidR="008C2914" w:rsidRPr="001A0E5E" w:rsidRDefault="007A19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2E41C83" w14:textId="77777777" w:rsidR="008C2914" w:rsidRDefault="007A19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426BF08" w14:textId="77777777" w:rsidR="008C2914" w:rsidRPr="001A0E5E" w:rsidRDefault="007A19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D7B6FE5" w14:textId="77777777" w:rsidR="008C2914" w:rsidRPr="001A0E5E" w:rsidRDefault="007A19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38083CD" w14:textId="77777777" w:rsidR="008C2914" w:rsidRPr="001A0E5E" w:rsidRDefault="007A19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44D209F" w14:textId="77777777" w:rsidR="008C2914" w:rsidRPr="001A0E5E" w:rsidRDefault="007A19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DE942BD" w14:textId="77777777" w:rsidR="008C2914" w:rsidRDefault="007A19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8B2115F" w14:textId="77777777" w:rsidR="008C2914" w:rsidRPr="001A0E5E" w:rsidRDefault="007A19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25132A4" w14:textId="77777777" w:rsidR="008C2914" w:rsidRPr="001A0E5E" w:rsidRDefault="007A19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010A235" w14:textId="77777777" w:rsidR="008C2914" w:rsidRPr="001A0E5E" w:rsidRDefault="007A19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92BA300" w14:textId="77777777" w:rsidR="008C2914" w:rsidRPr="001A0E5E" w:rsidRDefault="007A19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A18DF02" w14:textId="77777777" w:rsidR="008C2914" w:rsidRDefault="007A19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7304FC7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3716F63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1CB30F5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B221AEB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66F8322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F06A06B" w14:textId="77777777" w:rsidR="008C2914" w:rsidRPr="001A0E5E" w:rsidRDefault="007A19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C450675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F158B52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288EBA4F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68E235F" w14:textId="77777777" w:rsidR="008C2914" w:rsidRPr="001A0E5E" w:rsidRDefault="007A19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5EFAF9B" w14:textId="77777777" w:rsidR="008C2914" w:rsidRDefault="007A19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7309AB6" w14:textId="77777777" w:rsidR="008C2914" w:rsidRPr="001A0E5E" w:rsidRDefault="007A19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EAC03F3" w14:textId="77777777" w:rsidR="008C2914" w:rsidRPr="001A0E5E" w:rsidRDefault="007A19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8202DDB" w14:textId="77777777" w:rsidR="008C2914" w:rsidRPr="001A0E5E" w:rsidRDefault="007A19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58C2DB0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6DC1679E" w14:textId="77777777" w:rsidR="008C2914" w:rsidRPr="001A0E5E" w:rsidRDefault="007A191B">
      <w:pPr>
        <w:spacing w:after="0" w:line="264" w:lineRule="auto"/>
        <w:ind w:left="120"/>
        <w:jc w:val="both"/>
        <w:rPr>
          <w:lang w:val="ru-RU"/>
        </w:rPr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FB0F875" w14:textId="77777777" w:rsidR="008C2914" w:rsidRPr="001A0E5E" w:rsidRDefault="008C2914">
      <w:pPr>
        <w:spacing w:after="0" w:line="264" w:lineRule="auto"/>
        <w:ind w:left="120"/>
        <w:jc w:val="both"/>
        <w:rPr>
          <w:lang w:val="ru-RU"/>
        </w:rPr>
      </w:pPr>
    </w:p>
    <w:p w14:paraId="3338754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A0E5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A0E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7F6DC7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1A0E5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473736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0C1F118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1EF0637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072412D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0DF3705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4F296FDA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03B4EB8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1A0E5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EBC015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1D8B5C8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0668F08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02DF08F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4168850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61C39949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1A0E5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7DC642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4CFB15D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5780D11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03E3056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3752046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6080873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3DCF221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4E5C9F0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524DD05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0E3EA30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1400FBF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04CF03F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0E5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A0E5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4D77D9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1A0E5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9F9A41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6918832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6C6B907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7591C1E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3C990D0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16C5752D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302CEB5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464CE74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1A0E5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0F509E7B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22DC7D7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7FC5510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4FC393B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1D061F8F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0EF56926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1A0E5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7CF931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714BEE9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090C168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2FC82702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2C8D50E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44651A8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75B6EBB4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1A0E5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57D499C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327DAAD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1A0F79F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5EC677E8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A0E5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7EF2D931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45832BC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5434532E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7667E147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A3A4B45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79664DE3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64C6E3AA" w14:textId="77777777" w:rsidR="008C2914" w:rsidRPr="001A0E5E" w:rsidRDefault="007A191B">
      <w:pPr>
        <w:spacing w:after="0" w:line="264" w:lineRule="auto"/>
        <w:ind w:firstLine="600"/>
        <w:jc w:val="both"/>
        <w:rPr>
          <w:lang w:val="ru-RU"/>
        </w:rPr>
      </w:pPr>
      <w:r w:rsidRPr="001A0E5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3D18E7AB" w14:textId="77777777" w:rsidR="008C2914" w:rsidRPr="001A0E5E" w:rsidRDefault="008C2914">
      <w:pPr>
        <w:rPr>
          <w:lang w:val="ru-RU"/>
        </w:rPr>
        <w:sectPr w:rsidR="008C2914" w:rsidRPr="001A0E5E">
          <w:pgSz w:w="11906" w:h="16383"/>
          <w:pgMar w:top="1134" w:right="850" w:bottom="1134" w:left="1701" w:header="720" w:footer="720" w:gutter="0"/>
          <w:cols w:space="720"/>
        </w:sectPr>
      </w:pPr>
      <w:bookmarkStart w:id="24" w:name="block-66934910"/>
    </w:p>
    <w:bookmarkEnd w:id="24"/>
    <w:p w14:paraId="7F7C6F12" w14:textId="77777777" w:rsidR="008C2914" w:rsidRDefault="007A191B">
      <w:pPr>
        <w:spacing w:after="0"/>
        <w:ind w:left="120"/>
      </w:pPr>
      <w:r w:rsidRPr="001A0E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BE1194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11"/>
        <w:gridCol w:w="1843"/>
        <w:gridCol w:w="1912"/>
        <w:gridCol w:w="2814"/>
      </w:tblGrid>
      <w:tr w:rsidR="008C2914" w14:paraId="59790944" w14:textId="77777777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B5475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7E8FA5" w14:textId="77777777" w:rsidR="008C2914" w:rsidRDefault="008C291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9B2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17AD66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63D05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3D3D0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5A1233" w14:textId="77777777" w:rsidR="008C2914" w:rsidRDefault="008C2914">
            <w:pPr>
              <w:spacing w:after="0"/>
              <w:ind w:left="135"/>
            </w:pPr>
          </w:p>
        </w:tc>
      </w:tr>
      <w:tr w:rsidR="008C2914" w14:paraId="72711F76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54E45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87B5E" w14:textId="77777777" w:rsidR="008C2914" w:rsidRDefault="008C291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92197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CC0DDE" w14:textId="77777777" w:rsidR="008C2914" w:rsidRDefault="008C291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73CDEE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403B47" w14:textId="77777777" w:rsidR="008C2914" w:rsidRDefault="008C291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C2EFA3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411D1E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6D047" w14:textId="77777777" w:rsidR="008C2914" w:rsidRDefault="008C2914"/>
        </w:tc>
      </w:tr>
      <w:tr w:rsidR="008C2914" w:rsidRPr="001A0E5E" w14:paraId="348AE442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8D0F2D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002CFF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8CAE9DC" w14:textId="77777777" w:rsidR="008C2914" w:rsidRDefault="007A191B">
            <w:pPr>
              <w:spacing w:after="0"/>
              <w:ind w:left="135"/>
              <w:jc w:val="center"/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B7A71B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36A68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42B849B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4787045B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F63896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9BDF15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ECA0337" w14:textId="77777777" w:rsidR="008C2914" w:rsidRDefault="007A191B">
            <w:pPr>
              <w:spacing w:after="0"/>
              <w:ind w:left="135"/>
              <w:jc w:val="center"/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6EA45F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48B380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BF029F8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406DD7CE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1BEFB3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B9276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2894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7D0DC1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2979D8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D83B2C3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5469AE62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0FCC22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B0C3C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753AE4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52368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02DD9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1FBD010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57A3AC9D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553C4C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B03A8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8C2A7E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B05F1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F3C360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3F20B2D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2986946D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D21F91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B5EFE4A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64E4987" w14:textId="77777777" w:rsidR="008C2914" w:rsidRDefault="007A191B">
            <w:pPr>
              <w:spacing w:after="0"/>
              <w:ind w:left="135"/>
              <w:jc w:val="center"/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467A86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B4EBA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2C2781B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:rsidRPr="001A0E5E" w14:paraId="4970CECD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AF8F3B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AB60D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8AF075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BABD9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0087A9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0549F52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C2914" w14:paraId="45BC33B3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A694A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660371" w14:textId="77777777" w:rsidR="008C2914" w:rsidRDefault="007A191B">
            <w:pPr>
              <w:spacing w:after="0"/>
              <w:ind w:left="135"/>
              <w:jc w:val="center"/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59ECB7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7EF42C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E2BEBC" w14:textId="77777777" w:rsidR="008C2914" w:rsidRDefault="008C2914"/>
        </w:tc>
      </w:tr>
    </w:tbl>
    <w:p w14:paraId="6018282D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CA317F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11"/>
        <w:gridCol w:w="1843"/>
        <w:gridCol w:w="1912"/>
        <w:gridCol w:w="2839"/>
      </w:tblGrid>
      <w:tr w:rsidR="008C2914" w14:paraId="6C45DA7E" w14:textId="77777777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D9A53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A4CF4E" w14:textId="77777777" w:rsidR="008C2914" w:rsidRDefault="008C291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1BB6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6E3C20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560D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0A79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0B22E0" w14:textId="77777777" w:rsidR="008C2914" w:rsidRDefault="008C2914">
            <w:pPr>
              <w:spacing w:after="0"/>
              <w:ind w:left="135"/>
            </w:pPr>
          </w:p>
        </w:tc>
      </w:tr>
      <w:tr w:rsidR="008C2914" w14:paraId="16CCECBD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DBFBEC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5C7927" w14:textId="77777777" w:rsidR="008C2914" w:rsidRDefault="008C291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EA0C70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FF322D" w14:textId="77777777" w:rsidR="008C2914" w:rsidRDefault="008C291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134C6C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B9D538" w14:textId="77777777" w:rsidR="008C2914" w:rsidRDefault="008C291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435AFE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9A2E9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DB7964" w14:textId="77777777" w:rsidR="008C2914" w:rsidRDefault="008C2914"/>
        </w:tc>
      </w:tr>
      <w:tr w:rsidR="008C2914" w:rsidRPr="001A0E5E" w14:paraId="3A727AA3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EA2C86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5EFFF8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32A902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2E9AF5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9F78D4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8F3578C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C2914" w:rsidRPr="001A0E5E" w14:paraId="4FD4D344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4D7A4D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FDACB73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7BBFFB3" w14:textId="77777777" w:rsidR="008C2914" w:rsidRDefault="007A191B">
            <w:pPr>
              <w:spacing w:after="0"/>
              <w:ind w:left="135"/>
              <w:jc w:val="center"/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24D58D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C56B9C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622CB10" w14:textId="77777777" w:rsidR="008C2914" w:rsidRPr="001A0E5E" w:rsidRDefault="007A191B">
            <w:pPr>
              <w:spacing w:after="0"/>
              <w:ind w:left="135"/>
              <w:rPr>
                <w:lang w:val="ru-RU"/>
              </w:rPr>
            </w:pPr>
            <w:r w:rsidRPr="001A0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0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C2914" w14:paraId="6F0A7FC7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B9C93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694A4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E54477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2464B6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C706C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75BFD2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2C78D58A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D4D64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2C30E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A5C53E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0C79D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A9CBF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D01E34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6B3D39CF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A4D23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82091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788E9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00412E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755D0A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23375D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540477EA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6DF9F9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F9C17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77FBDC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A9F98E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7BA0FE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800713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3B8C1C5B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A792E8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FB388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1B3749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C8BD85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BF81AA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823AC0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674EA8FE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9289A4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B3CA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D6A4EC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25D20B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9BC6F4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D0516F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69D54B49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FB5F90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1E885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5601C9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33570D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436095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810713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479F0E52" w14:textId="77777777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6B621B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438161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6B3409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5C11C4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C6761C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51FFFA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8C2914" w14:paraId="3D048E5F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52E2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F8DAF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0F4600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A1434B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376AAE" w14:textId="77777777" w:rsidR="008C2914" w:rsidRDefault="008C2914"/>
        </w:tc>
      </w:tr>
    </w:tbl>
    <w:p w14:paraId="72D6A155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F83D61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66934906"/>
    </w:p>
    <w:bookmarkEnd w:id="25"/>
    <w:p w14:paraId="045783B0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C63BB6C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02"/>
        <w:gridCol w:w="1185"/>
        <w:gridCol w:w="1843"/>
        <w:gridCol w:w="1912"/>
        <w:gridCol w:w="1349"/>
        <w:gridCol w:w="2826"/>
      </w:tblGrid>
      <w:tr w:rsidR="008C2914" w14:paraId="748B4084" w14:textId="77777777">
        <w:trPr>
          <w:trHeight w:val="144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9F8D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6B8148" w14:textId="77777777" w:rsidR="008C2914" w:rsidRDefault="008C29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B7DB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220E00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FE50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2EF6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27076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4C59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2D7918" w14:textId="77777777" w:rsidR="008C2914" w:rsidRDefault="008C2914">
            <w:pPr>
              <w:spacing w:after="0"/>
              <w:ind w:left="135"/>
            </w:pPr>
          </w:p>
        </w:tc>
      </w:tr>
      <w:tr w:rsidR="008C2914" w14:paraId="31A4C340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70E01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0EE30" w14:textId="77777777" w:rsidR="008C2914" w:rsidRDefault="008C291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E9F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1E7E16" w14:textId="77777777" w:rsidR="008C2914" w:rsidRDefault="008C291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D7FE5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451C42" w14:textId="77777777" w:rsidR="008C2914" w:rsidRDefault="008C291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59E2E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63547E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D6109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0421B" w14:textId="77777777" w:rsidR="008C2914" w:rsidRDefault="008C2914"/>
        </w:tc>
      </w:tr>
      <w:tr w:rsidR="008C2914" w14:paraId="0C9D467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E345F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00EFA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F68CF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8BD66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ABDC2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2944E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45BE2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8C2914" w14:paraId="38649B5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A4608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18D29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53F51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EE9EC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4E9C0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C386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FAFA63" w14:textId="77777777" w:rsidR="008C2914" w:rsidRDefault="008C2914">
            <w:pPr>
              <w:spacing w:after="0"/>
              <w:ind w:left="135"/>
            </w:pPr>
          </w:p>
        </w:tc>
      </w:tr>
      <w:tr w:rsidR="008C2914" w14:paraId="3922500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A8C16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09A5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FD89C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9B0AB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F687D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50A0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1EBC1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8C2914" w14:paraId="769199B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65646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8A16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E5917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0A44F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5980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A6BAA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49981" w14:textId="77777777" w:rsidR="008C2914" w:rsidRDefault="008C2914">
            <w:pPr>
              <w:spacing w:after="0"/>
              <w:ind w:left="135"/>
            </w:pPr>
          </w:p>
        </w:tc>
      </w:tr>
      <w:tr w:rsidR="008C2914" w14:paraId="7D5D8A2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C3EA7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7769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CFC5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4835C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4977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72BD1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CC080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8C2914" w14:paraId="2F01A15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89D33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783D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08EFA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DE7D6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7DF14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9DD2E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B01AD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8C2914" w14:paraId="5D97A5B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9833B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5DA6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97E43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1A695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492A1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E19B1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0875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8C2914" w14:paraId="1A45E66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BD7A4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09E2D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50508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2D757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00928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020A4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51195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8C2914" w14:paraId="2A2048B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A43E4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F518B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C2A4F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F41D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CDB21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36063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99D22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8C2914" w14:paraId="371322A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9325F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4747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95874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7354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15B0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BEE29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828D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8C2914" w14:paraId="3515FA6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25787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B93F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B78A9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4CE7B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6188E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CD0B2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32F60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8C2914" w14:paraId="1643903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335B2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3C50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DF1E0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00C1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2BEF5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89F6E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D115F0" w14:textId="77777777" w:rsidR="008C2914" w:rsidRDefault="008C2914">
            <w:pPr>
              <w:spacing w:after="0"/>
              <w:ind w:left="135"/>
            </w:pPr>
          </w:p>
        </w:tc>
      </w:tr>
      <w:tr w:rsidR="008C2914" w14:paraId="38454AE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00B41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09F14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7B2F7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8413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49DCB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A5A2F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68A31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8C2914" w14:paraId="2A56147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5827F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1D53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5E934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45BA6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0CDB8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4FC42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24156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8C2914" w14:paraId="7D4091F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5B0ED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5152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18C10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B2C15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AF706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791FB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C2EE6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8C2914" w14:paraId="4C100F5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2DE6C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A9BE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3B0D2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4B27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042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21A72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15C41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8C2914" w14:paraId="7D77B85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29D29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12EC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ECFB3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6E1BD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2DC23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7FC48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A2D95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8C2914" w14:paraId="2A38359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E7B91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5BA1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B110D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E01E7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E6A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3BB56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AB430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8C2914" w14:paraId="15DEF74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6DDDD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E3789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95EE4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3073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979DC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C668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4652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8C2914" w14:paraId="2AE8971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C0BC1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B978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F0F2D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A10DC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9A65C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4079D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8FC79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8C2914" w14:paraId="523775A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F91FC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44E7A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7749F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5D0BA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94E2B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CAEA7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928CFC" w14:textId="77777777" w:rsidR="008C2914" w:rsidRDefault="008C2914">
            <w:pPr>
              <w:spacing w:after="0"/>
              <w:ind w:left="135"/>
            </w:pPr>
          </w:p>
        </w:tc>
      </w:tr>
      <w:tr w:rsidR="008C2914" w14:paraId="5F9FC1C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A8E31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1D441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C9486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EB2D1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CF85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3FCB3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62E96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8C2914" w14:paraId="1C54696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A724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DAB2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7B25C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65D30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5EB9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ECD51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B80995" w14:textId="77777777" w:rsidR="008C2914" w:rsidRDefault="008C2914">
            <w:pPr>
              <w:spacing w:after="0"/>
              <w:ind w:left="135"/>
            </w:pPr>
          </w:p>
        </w:tc>
      </w:tr>
      <w:tr w:rsidR="008C2914" w14:paraId="1A596EE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5B765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6F79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E5209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1F23C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AD7A7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3FFEE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22851C" w14:textId="77777777" w:rsidR="008C2914" w:rsidRDefault="008C2914">
            <w:pPr>
              <w:spacing w:after="0"/>
              <w:ind w:left="135"/>
            </w:pPr>
          </w:p>
        </w:tc>
      </w:tr>
      <w:tr w:rsidR="008C2914" w14:paraId="7F6A34A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010F0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966D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DB190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5CE47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63DF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7318A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865B52" w14:textId="77777777" w:rsidR="008C2914" w:rsidRDefault="008C2914">
            <w:pPr>
              <w:spacing w:after="0"/>
              <w:ind w:left="135"/>
            </w:pPr>
          </w:p>
        </w:tc>
      </w:tr>
      <w:tr w:rsidR="008C2914" w14:paraId="5066706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72B8A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3556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90561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38BF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5E6EB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CAE58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D383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8C2914" w14:paraId="453B4DB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F1FA0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2A32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09241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A974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49F0C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A703C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48719D" w14:textId="77777777" w:rsidR="008C2914" w:rsidRDefault="008C2914">
            <w:pPr>
              <w:spacing w:after="0"/>
              <w:ind w:left="135"/>
            </w:pPr>
          </w:p>
        </w:tc>
      </w:tr>
      <w:tr w:rsidR="008C2914" w14:paraId="1C52C70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21D38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CBEA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EAF9F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85394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30E8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80C0D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7388C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8C2914" w14:paraId="07B16FD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AA531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42D41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CECF9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FFBDC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1FA1C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8D40A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F5405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8C2914" w14:paraId="15C995C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1C741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9E0F7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C406C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458D4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A06C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F3EC2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B7231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8C2914" w14:paraId="15C2A8F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84A3A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710C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9AF39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80A1A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678C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1466D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B9822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8C2914" w14:paraId="5DA2399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D839A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85C7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6F805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9B7E6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4DAF8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53B40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2E05D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8C2914" w14:paraId="7063D72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88D3D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34A17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227C4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06EF9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230D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CA2C4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10DFB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8C2914" w14:paraId="6FDF107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420BA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5AB5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4BA9E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C2200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541C0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C38D0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05717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8C2914" w14:paraId="70AAFC3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67E9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341E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F3BC4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A60E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B3925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0133E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31C04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8C2914" w14:paraId="1705040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9BF88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99D51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8FC35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45DC9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2D3E1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B4B88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17CC4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8C2914" w14:paraId="742CBC3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875E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F23D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1DABB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5089E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C8472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5D846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ACF48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8C2914" w14:paraId="0E499F7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3DBBD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CC92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9DBC1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6109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7D80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26AC6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B1BA6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https://m.edsoo.ru/f2a0f9fc</w:t>
              </w:r>
            </w:hyperlink>
          </w:p>
        </w:tc>
      </w:tr>
      <w:tr w:rsidR="008C2914" w14:paraId="59314985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7891F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3BD5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0396F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C230F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DDE51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A9E63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F19D6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8C2914" w14:paraId="4BD7408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E54D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6ADBE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82440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78424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930B5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27AE8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6020C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8C2914" w14:paraId="7597765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D4202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2B4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433DB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A26A1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CDF14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AE8F6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C0555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8C2914" w14:paraId="1EB9845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A3281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44ECD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DE33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41C3C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FFE6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D0C60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B103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8C2914" w14:paraId="43F4FC2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15E0B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A4BF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20C56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42D51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F6B6B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CD5E8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AF5FA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8C2914" w14:paraId="511C2E0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7B563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840B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C7B58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8BB7F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1E246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664AF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55F81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8C2914" w14:paraId="509FA40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F876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B779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4742D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DBA5B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2451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D044F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F27C8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8C2914" w14:paraId="37D6BE3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65674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38FA5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8E81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1CD0A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7DCB7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F39FF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4CE41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8C2914" w14:paraId="5C64ED9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4B18F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ACC2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469BA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CE4B4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2BCFE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D4497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12D4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8C2914" w14:paraId="128CDD6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FCAED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C9C9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A10E7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B41C5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AFB87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44103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2F9C52" w14:textId="77777777" w:rsidR="008C2914" w:rsidRDefault="008C2914">
            <w:pPr>
              <w:spacing w:after="0"/>
              <w:ind w:left="135"/>
            </w:pPr>
          </w:p>
        </w:tc>
      </w:tr>
      <w:tr w:rsidR="008C2914" w14:paraId="188A3B5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70D5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688B2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AFB70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0E640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207FD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D53B6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542E8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8C2914" w14:paraId="4D69D4F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13AFA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6903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1702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C2A41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1D0AC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34203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C5556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8C2914" w14:paraId="5BD9C4F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1CCAD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9DBD1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6D183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46DA8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A8A7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DEE91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A227B4" w14:textId="77777777" w:rsidR="008C2914" w:rsidRDefault="008C2914">
            <w:pPr>
              <w:spacing w:after="0"/>
              <w:ind w:left="135"/>
            </w:pPr>
          </w:p>
        </w:tc>
      </w:tr>
      <w:tr w:rsidR="008C2914" w14:paraId="4F7775C5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66D1E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FB3B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EEEFD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73DBF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C9F91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66562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03EBB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8C2914" w14:paraId="2C312E8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EDE4A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6AA01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8C1A4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D9B93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A24FA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D5FAF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093B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8C2914" w14:paraId="7F89FD9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D3D06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EE0E6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AC48B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6F25A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04F4F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37DFB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8E135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8C2914" w14:paraId="1F13960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D1D6F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31284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E34EE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572B1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1DFC0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59B7F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F32D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8C2914" w14:paraId="7DBCD32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6E4EC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D0D46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7232E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18024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1BBA9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D18B8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E2394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8C2914" w14:paraId="5DBC0F4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FC6D8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01E9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75DB1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62DB5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859E9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2164E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2933F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8C2914" w14:paraId="7A6B9A4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A2201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6906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CFF05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449A9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EC64C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E32E2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6DDA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8C2914" w14:paraId="3426B0A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0B92A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5F54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A03C4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35373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937D5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3C35F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EF29E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8C2914" w14:paraId="4559792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55092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CB14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3A21C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2E841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8F4EE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D31C9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FC551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8C2914" w14:paraId="0D9A97D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8A65B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6C604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B5DB3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A662A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4876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6C2EC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4A408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8C2914" w14:paraId="73C502B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C1003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2B6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DF32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B6F54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ECFFF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243F4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9D835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8C2914" w14:paraId="57473C2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06EDD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DF419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E3708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60D9D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92BF8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CBCDD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A51C9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8C2914" w14:paraId="4BF4990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DC6A5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E80C8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34919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C261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16662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5963C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555D9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8C2914" w14:paraId="4EAAA99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9FE20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AF3F1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14750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A75E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EA934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20317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1701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8C2914" w14:paraId="45B5095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380DD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770B9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0401E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C9222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2F1C8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6697C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A59D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8C2914" w14:paraId="0364DC5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34E51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6697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48011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5DF46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75986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64432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709DDC" w14:textId="77777777" w:rsidR="008C2914" w:rsidRDefault="008C2914">
            <w:pPr>
              <w:spacing w:after="0"/>
              <w:ind w:left="135"/>
            </w:pPr>
          </w:p>
        </w:tc>
      </w:tr>
      <w:tr w:rsidR="008C2914" w14:paraId="5376BAD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6599C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9F6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096DA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107A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4F2C9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6D988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817BC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8C2914" w14:paraId="2337E80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E9B3E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66AF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61A63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31B5B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15EAE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07DB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430C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8C2914" w14:paraId="5323C8B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CC424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7AEC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98F45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E284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5B70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4A578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D0920" w14:textId="77777777" w:rsidR="008C2914" w:rsidRDefault="008C2914">
            <w:pPr>
              <w:spacing w:after="0"/>
              <w:ind w:left="135"/>
            </w:pPr>
          </w:p>
        </w:tc>
      </w:tr>
      <w:tr w:rsidR="008C2914" w14:paraId="1E88B03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D9231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245C8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FDCCA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A206C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EBCD4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2ED85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2F2AC6" w14:textId="77777777" w:rsidR="008C2914" w:rsidRDefault="008C2914">
            <w:pPr>
              <w:spacing w:after="0"/>
              <w:ind w:left="135"/>
            </w:pPr>
          </w:p>
        </w:tc>
      </w:tr>
      <w:tr w:rsidR="008C2914" w14:paraId="4630F41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DE0AD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2F5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AFAAD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3A5F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72CB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F6A41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01694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8C2914" w14:paraId="3D8D56D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02A1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B55C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6673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32A47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DC29E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4006A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4C84B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8C2914" w14:paraId="1A39E65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48A26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B741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F2014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27057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095A9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E5C4D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BE93D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8C2914" w14:paraId="5ED6524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454AA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EB0D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E38B8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C052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0E2D2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E6899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39DC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8C2914" w14:paraId="200A06C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EF49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9AF2D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2163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FB111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CBD31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6EA9B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71DBC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8C2914" w14:paraId="0687C0A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B3399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5374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15E44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3309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CBDEB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2B950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010E21" w14:textId="77777777" w:rsidR="008C2914" w:rsidRDefault="008C2914">
            <w:pPr>
              <w:spacing w:after="0"/>
              <w:ind w:left="135"/>
            </w:pPr>
          </w:p>
        </w:tc>
      </w:tr>
      <w:tr w:rsidR="008C2914" w14:paraId="35FD026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F5ECF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122C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EF7AE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4B485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21EEB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CFD18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A5E2DC" w14:textId="77777777" w:rsidR="008C2914" w:rsidRDefault="008C2914">
            <w:pPr>
              <w:spacing w:after="0"/>
              <w:ind w:left="135"/>
            </w:pPr>
          </w:p>
        </w:tc>
      </w:tr>
      <w:tr w:rsidR="008C2914" w14:paraId="1A69A90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51827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068AF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0DCBA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4A4F5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D25A4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DE2CF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6EB02D" w14:textId="77777777" w:rsidR="008C2914" w:rsidRDefault="008C2914">
            <w:pPr>
              <w:spacing w:after="0"/>
              <w:ind w:left="135"/>
            </w:pPr>
          </w:p>
        </w:tc>
      </w:tr>
      <w:tr w:rsidR="008C2914" w14:paraId="3802C2F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85728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7F68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0A073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499B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4999D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9F5B7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85C5D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8C2914" w14:paraId="2791C6C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FF122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7CBB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FE0C4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291A5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E457B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05044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8215F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8C2914" w14:paraId="7FE9E35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847C0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7761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9AC7E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F4619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514BF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DC996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F5C74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8C2914" w14:paraId="180C554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C3CC4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FF4C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DECA0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9C7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6B8DA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27162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8A2DC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8C2914" w14:paraId="2C0287D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2FB6D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7401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B252E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222EC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691BC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5B5D7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1D4C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8C2914" w14:paraId="1ED37DA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2322F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15D5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666C9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1515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7A916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2926F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C87F9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8C2914" w14:paraId="03C0EFE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873EB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CBE6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A2494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E2991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17CED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66CC8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C0EFE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8C2914" w14:paraId="444CC2B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C0291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6203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3EC04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3965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8BA8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C8499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CEF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8C2914" w14:paraId="600EE96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D6D71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6B42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39D60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D44AD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481D7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9ED50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5EC74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8C2914" w14:paraId="62EAE3C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1DAD4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C420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CCB40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207B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8FD02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3130A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3366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8C2914" w14:paraId="0863F24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3266A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9B29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65507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C46E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C836A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E5638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28417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8C2914" w14:paraId="41D34D4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537B2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807F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47751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64AB3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08E9C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FDECE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766A2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8C2914" w14:paraId="76A9D31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47B6D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D419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0A63F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AA15C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11864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58FA4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56CC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8C2914" w14:paraId="1432127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15302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4BF6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8FA2A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0423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D894D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D2CEA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4FA32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8C2914" w14:paraId="5F6D077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FC15A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7BC7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66641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1BBDE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0E2B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166F3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B601B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8C2914" w14:paraId="1EA5588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C5858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15A1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095B7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062EB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3BA1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B3CA2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5FAE1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8C2914" w14:paraId="70DD1B8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412BA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34508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0220F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B84A7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0EDA2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D3F93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0C6DC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8C2914" w14:paraId="73681D7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74E90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1C57D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62595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9A1E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9562E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000A0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8DFE7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8C2914" w14:paraId="2987ECD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3EDF8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1352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30D23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C5E0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B0A75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051D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2005B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8C2914" w14:paraId="740FA79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959FC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FDE4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9E1D3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D4546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B793F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B457A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9465B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8C2914" w14:paraId="5E94697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9E862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D8F1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B62D2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F02BC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CC6AF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30D20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F7701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8C2914" w14:paraId="7BB36BE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9DDF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8E6E9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356A1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439B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970C4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BDED4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45C56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8C2914" w14:paraId="36AB3BA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3FEC3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56C04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1BD8D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955B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92EA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BEEAB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3E9371" w14:textId="77777777" w:rsidR="008C2914" w:rsidRDefault="008C2914">
            <w:pPr>
              <w:spacing w:after="0"/>
              <w:ind w:left="135"/>
            </w:pPr>
          </w:p>
        </w:tc>
      </w:tr>
      <w:tr w:rsidR="008C2914" w14:paraId="7BB3449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1C5B3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36BB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A87AE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7F38D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B4A34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E837A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ABDF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8C2914" w14:paraId="024262D5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5B3EC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3C8A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B4CA1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BA9DA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3F68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9936B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D3FA9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8C2914" w14:paraId="7BCF772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D63A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8978A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E63CA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B12C3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FAB1C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84105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72BD2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8C2914" w14:paraId="3084AD3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1BFCD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FE24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58A8A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4A76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A41A4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8FDFC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8940B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8C2914" w14:paraId="01ACDB5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7165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1FDF6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C9E19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F09C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88226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9C282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BD212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8C2914" w14:paraId="7F352F5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673EB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EEA5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D040D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53D43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011B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8C84D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CFFD4D" w14:textId="77777777" w:rsidR="008C2914" w:rsidRDefault="008C2914">
            <w:pPr>
              <w:spacing w:after="0"/>
              <w:ind w:left="135"/>
            </w:pPr>
          </w:p>
        </w:tc>
      </w:tr>
      <w:tr w:rsidR="008C2914" w14:paraId="6373DD0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66EC0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ADD3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85FBD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1B7E6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CC6B9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49431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9FE07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8C2914" w14:paraId="27BC96C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F3F3B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8C1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81D48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C24B8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D76A4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142A0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9C8C3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8C2914" w14:paraId="303EADD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F197A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4AEF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C877B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A5A6B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957E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AF07B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C7276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8C2914" w14:paraId="071D936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A0301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2403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46780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77ED6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DC47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B423C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CD901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8C2914" w14:paraId="1C61298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ADAAF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4B4E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1DB0D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16835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B9B33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1E170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676381" w14:textId="77777777" w:rsidR="008C2914" w:rsidRDefault="008C2914">
            <w:pPr>
              <w:spacing w:after="0"/>
              <w:ind w:left="135"/>
            </w:pPr>
          </w:p>
        </w:tc>
      </w:tr>
      <w:tr w:rsidR="008C2914" w14:paraId="0AF649E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82D57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423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17927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A6A8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B640D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1887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3CFE5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8C2914" w14:paraId="5FDC1D7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7D741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B5C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66C29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45498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23360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DCB75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721D5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8C2914" w14:paraId="7394B7F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36B6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1BE3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F8341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F3FEF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8A5AE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CDF05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8AEC3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8C2914" w14:paraId="71C4AD4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61A11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6D079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C8A30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2299A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6DADA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AAD88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41D63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8C2914" w14:paraId="246E905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39B70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F167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7D3F9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FDBA2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DB67C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27F4B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E3BA4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8C2914" w14:paraId="0C431EE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A4ED6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4ED1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78C00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6AE41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BD3E9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17FB5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11AD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8C2914" w14:paraId="5D59876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05455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41975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568BD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3F7E4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DCA5C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D1061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E41DD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8C2914" w14:paraId="138D1D7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ABC95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57E96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A28D6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798F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53E87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09E19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1F4453" w14:textId="77777777" w:rsidR="008C2914" w:rsidRDefault="008C2914">
            <w:pPr>
              <w:spacing w:after="0"/>
              <w:ind w:left="135"/>
            </w:pPr>
          </w:p>
        </w:tc>
      </w:tr>
      <w:tr w:rsidR="008C2914" w14:paraId="37BBD44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B014A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14396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EA36B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42340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D365D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F776E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9A18F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8C2914" w14:paraId="3F5E16D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CAA15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9D989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3EC5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BDA4E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6B5A8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7DB50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95C2C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8C2914" w14:paraId="0AC524D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9F526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2935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04A0E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9D7F2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24E99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21423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F5BF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8C2914" w14:paraId="2834A9B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22D2B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9F64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69755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7F83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89BC0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0044C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5B28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8C2914" w14:paraId="256B657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600A7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7ED63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ECEB6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0F85B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89994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9B31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E8A76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8C2914" w14:paraId="281966E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20B63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FC0F7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EAF34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83752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3175B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7EC31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0EB3E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8C2914" w14:paraId="7C735915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8CD97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0BE7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17D9A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5061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C7DCA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68B7E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63EC7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8C2914" w14:paraId="5891A8C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2D823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AA26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4F21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A8C17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139D9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90B6B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D772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8C2914" w14:paraId="0A3D040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04B34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FAF7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DA88C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BDDE0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FBCB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B6D08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69FDD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8C2914" w14:paraId="04915FE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D0DE1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E58FE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CF099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B053F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92816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7B0F4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050B5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8C2914" w14:paraId="635207A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17E89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2EF5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E52B4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95B7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6D1E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E047F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34B00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8C2914" w14:paraId="798A3F3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FDAA2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7665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2F20E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0F53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035E3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435D5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5FE2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8C2914" w14:paraId="1B6EE65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A89AB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456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B4FF7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B9974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EE56B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8179F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31614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8C2914" w14:paraId="6F5E6B9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87A53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A3AB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0B9BD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65FEF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F21EB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924BE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76671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8C2914" w14:paraId="68EA347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53936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B55F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2F079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42A0D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213D6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3DAEC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67B72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8C2914" w14:paraId="2FACC95F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ECEA7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BBA8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5F00F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B5DC1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9A46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B46D1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C9E03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8C2914" w14:paraId="6D650E1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B61E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7183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28042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349C8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665FC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763D7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212A6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8C2914" w14:paraId="214F541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DA12D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11D2C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D085E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E6FD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05ABC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9ACF5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125B8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8C2914" w14:paraId="6B83F80A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59D9C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04CF4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90E04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F9364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A3E8A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223F7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E99EF6" w14:textId="77777777" w:rsidR="008C2914" w:rsidRDefault="008C2914">
            <w:pPr>
              <w:spacing w:after="0"/>
              <w:ind w:left="135"/>
            </w:pPr>
          </w:p>
        </w:tc>
      </w:tr>
      <w:tr w:rsidR="008C2914" w14:paraId="66A3ADF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CF8C1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D72D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6C90C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FC06E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A0A99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98285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00A3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8C2914" w14:paraId="356B0405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552D4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B7BDA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F2E7C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B3E8F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FDDDE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3665A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E6417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8C2914" w14:paraId="0F54EAC3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8602D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8CA5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E6BD8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01A2A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CAE7B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28570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9EC76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8C2914" w14:paraId="38F37E98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BEFD6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B311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679B7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C523F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008EF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7A9A3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79FD33" w14:textId="77777777" w:rsidR="008C2914" w:rsidRDefault="008C2914">
            <w:pPr>
              <w:spacing w:after="0"/>
              <w:ind w:left="135"/>
            </w:pPr>
          </w:p>
        </w:tc>
      </w:tr>
      <w:tr w:rsidR="008C2914" w14:paraId="272F08A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4C6AB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A755C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92CF5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2A30B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9B1DE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D7809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6CC78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8C2914" w14:paraId="78E9E4E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6C494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5369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4BFEF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8242B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457A2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6B518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23867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8C2914" w14:paraId="1152297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FE9CA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CC718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2C577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3F04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C6C12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EC75F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776B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8C2914" w14:paraId="72E3D8F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0E657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587E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03356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24D6A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4CD3B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63BD2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5D0DB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8C2914" w14:paraId="7CBB6ED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0700A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B1C66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14A02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4FD5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BE5C3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E4F6E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E11A51" w14:textId="77777777" w:rsidR="008C2914" w:rsidRDefault="008C2914">
            <w:pPr>
              <w:spacing w:after="0"/>
              <w:ind w:left="135"/>
            </w:pPr>
          </w:p>
        </w:tc>
      </w:tr>
      <w:tr w:rsidR="008C2914" w14:paraId="5E43BB6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7162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9A1E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05A6B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D9750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6A558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5FA4F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483C72" w14:textId="77777777" w:rsidR="008C2914" w:rsidRDefault="008C2914">
            <w:pPr>
              <w:spacing w:after="0"/>
              <w:ind w:left="135"/>
            </w:pPr>
          </w:p>
        </w:tc>
      </w:tr>
      <w:tr w:rsidR="008C2914" w14:paraId="1E4A297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793E0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4D63B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F64C4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9048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8E91F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83AD6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A000C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8C2914" w14:paraId="7932366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25479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376C4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40C6A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1150E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5A7BA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466A3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64C04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8C2914" w14:paraId="2842E86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5D942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9D03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85E0B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09B2C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1D4DC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3D5C9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16583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8C2914" w14:paraId="34B2BDD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DAC0F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A704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21D00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37330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AE59A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B1628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CFA1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8C2914" w14:paraId="5DB6FAD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299C2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83CB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1EFDD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C2F2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A9476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26083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16549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8C2914" w14:paraId="7820C46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C204E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4353A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EE2FC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AB988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07EFA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80B2E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5B2ED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8C2914" w14:paraId="7685434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1C46A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FC31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7C59A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88C8D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8CCFA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06BEF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D9C5C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8C2914" w14:paraId="5864C52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72C86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F919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01ADF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7BC19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BE5DB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1D7D6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61EA4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8C2914" w14:paraId="47AC7A9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EB9D6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2D33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6D811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FDBA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993D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D9DE9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E5E17" w14:textId="77777777" w:rsidR="008C2914" w:rsidRDefault="008C2914">
            <w:pPr>
              <w:spacing w:after="0"/>
              <w:ind w:left="135"/>
            </w:pPr>
          </w:p>
        </w:tc>
      </w:tr>
      <w:tr w:rsidR="008C2914" w14:paraId="486C2302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E7AB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573E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B9D4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ADE0D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97AAD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80E09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460A2" w14:textId="77777777" w:rsidR="008C2914" w:rsidRDefault="008C2914">
            <w:pPr>
              <w:spacing w:after="0"/>
              <w:ind w:left="135"/>
            </w:pPr>
          </w:p>
        </w:tc>
      </w:tr>
      <w:tr w:rsidR="008C2914" w14:paraId="25AEEE0E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87DCB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C36C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3E03F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2C451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62B1E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50007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2F111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8C2914" w14:paraId="30187CE1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EF54F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9C802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EDE10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DF1A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036AF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2BE9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98E86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8C2914" w14:paraId="034E85CC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B85D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9D16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746AB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2F9F3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FBD08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CADA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1FBAC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8C2914" w14:paraId="2BC770E6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6F9A7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8643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D6200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97FF3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27BEA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CA9B7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BAC29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8C2914" w14:paraId="66D4E1FD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42E5D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780F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9AFE6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1EDFF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27D5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103DF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5024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8C2914" w14:paraId="2F9F6E64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EE875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B0C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99CA0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E7513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22B3E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5D268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9BA89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8C2914" w14:paraId="2B32A2E7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5ABB6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D37C4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52F22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1FA30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DD82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1A01C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C2C5FF" w14:textId="77777777" w:rsidR="008C2914" w:rsidRDefault="008C2914">
            <w:pPr>
              <w:spacing w:after="0"/>
              <w:ind w:left="135"/>
            </w:pPr>
          </w:p>
        </w:tc>
      </w:tr>
      <w:tr w:rsidR="008C2914" w14:paraId="09705050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A0348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C439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89A6D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2355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54022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E4301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5E7F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8C2914" w14:paraId="31895EBB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C5CA4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DEEF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F6610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F488A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2B635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8E869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CE89C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8C2914" w14:paraId="0CF27CD9" w14:textId="77777777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03FD1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10DD9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12482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6770C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5DCC4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24E6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36AF5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8C2914" w14:paraId="36BAD64A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C403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427437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54C1E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A00DF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596E7" w14:textId="77777777" w:rsidR="008C2914" w:rsidRDefault="008C2914"/>
        </w:tc>
      </w:tr>
    </w:tbl>
    <w:p w14:paraId="38BB9B77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48021E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2"/>
        <w:gridCol w:w="1192"/>
        <w:gridCol w:w="1843"/>
        <w:gridCol w:w="1912"/>
        <w:gridCol w:w="1349"/>
        <w:gridCol w:w="2826"/>
      </w:tblGrid>
      <w:tr w:rsidR="008C2914" w14:paraId="5403DCDC" w14:textId="77777777">
        <w:trPr>
          <w:trHeight w:val="144"/>
          <w:tblCellSpacing w:w="0" w:type="dxa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86033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6A91A" w14:textId="77777777" w:rsidR="008C2914" w:rsidRDefault="008C291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22CE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816778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6B405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0D4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26AD2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CE59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8FBAF2" w14:textId="77777777" w:rsidR="008C2914" w:rsidRDefault="008C2914">
            <w:pPr>
              <w:spacing w:after="0"/>
              <w:ind w:left="135"/>
            </w:pPr>
          </w:p>
        </w:tc>
      </w:tr>
      <w:tr w:rsidR="008C2914" w14:paraId="47ABEF6D" w14:textId="7777777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CC302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1EA76" w14:textId="77777777" w:rsidR="008C2914" w:rsidRDefault="008C2914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5C765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34369A" w14:textId="77777777" w:rsidR="008C2914" w:rsidRDefault="008C2914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1F93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8E1BA" w14:textId="77777777" w:rsidR="008C2914" w:rsidRDefault="008C2914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785EE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DCD46C" w14:textId="77777777" w:rsidR="008C2914" w:rsidRDefault="008C29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E28A6" w14:textId="77777777" w:rsidR="008C2914" w:rsidRDefault="008C29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FA3410" w14:textId="77777777" w:rsidR="008C2914" w:rsidRDefault="008C2914"/>
        </w:tc>
      </w:tr>
      <w:tr w:rsidR="008C2914" w14:paraId="0F1C0FC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0D097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3188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43088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AB3AD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FD70F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E3C7A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6EA77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8C2914" w14:paraId="487C657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95DC9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3C9FD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CDC9A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BE333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BF57C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97AA8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77296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8C2914" w14:paraId="6FD586D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4DEC5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70721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D6985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9EA7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8DDE2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905E9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8A0B0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8C2914" w14:paraId="0F3EFC7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A2157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1EFEC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21E6B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9C2DF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9CBE9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4785F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EBEF0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8C2914" w14:paraId="21F3E60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6888B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50ED3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A9BEE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0CC4C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E52C7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E7402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94BBC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8C2914" w14:paraId="3381677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CC919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FAB2D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AB992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20409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5ADA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81993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E0C20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8C2914" w14:paraId="3B5F101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6ABB5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A299A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EE793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ACCDA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5A72F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F9F5E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5C70C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8C2914" w14:paraId="3685B2E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F8B94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E9268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789A7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CA4CE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F5F27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62CAD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0D7D1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8C2914" w14:paraId="797C585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2D1AF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6F4C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E6A42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33F1F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D55D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70E51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12A623" w14:textId="77777777" w:rsidR="008C2914" w:rsidRDefault="008C2914">
            <w:pPr>
              <w:spacing w:after="0"/>
              <w:ind w:left="135"/>
            </w:pPr>
          </w:p>
        </w:tc>
      </w:tr>
      <w:tr w:rsidR="008C2914" w14:paraId="04BEB46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54FFD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E7512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20A5D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87528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759D3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1E47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990E19" w14:textId="77777777" w:rsidR="008C2914" w:rsidRDefault="008C2914">
            <w:pPr>
              <w:spacing w:after="0"/>
              <w:ind w:left="135"/>
            </w:pPr>
          </w:p>
        </w:tc>
      </w:tr>
      <w:tr w:rsidR="008C2914" w14:paraId="24176E1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1B3BF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D8523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D5E50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BF7B4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EA49A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18A89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07AA27" w14:textId="77777777" w:rsidR="008C2914" w:rsidRDefault="008C2914">
            <w:pPr>
              <w:spacing w:after="0"/>
              <w:ind w:left="135"/>
            </w:pPr>
          </w:p>
        </w:tc>
      </w:tr>
      <w:tr w:rsidR="008C2914" w14:paraId="78B37FA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E72C9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A76F1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5D4FA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C45C2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112D4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01B03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D2F2A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8C2914" w14:paraId="17BCD04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35101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B74E4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41A57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74E91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1F200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1C6C0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685CCC" w14:textId="77777777" w:rsidR="008C2914" w:rsidRDefault="008C2914">
            <w:pPr>
              <w:spacing w:after="0"/>
              <w:ind w:left="135"/>
            </w:pPr>
          </w:p>
        </w:tc>
      </w:tr>
      <w:tr w:rsidR="008C2914" w14:paraId="7D7B0CD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90242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C750D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7456A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2D917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31AC8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B3FF3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52FB30" w14:textId="77777777" w:rsidR="008C2914" w:rsidRDefault="008C2914">
            <w:pPr>
              <w:spacing w:after="0"/>
              <w:ind w:left="135"/>
            </w:pPr>
          </w:p>
        </w:tc>
      </w:tr>
      <w:tr w:rsidR="008C2914" w14:paraId="49E39C8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A995D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E60F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FBFC3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0681E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B3155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45DBC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0D5E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8C2914" w14:paraId="017832C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F7A96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2A922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35FC2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16FBB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C2B6D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EDA53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E7BE3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8C2914" w14:paraId="657730D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4088A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C76DB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CA202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40B4C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637E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E6763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51BAC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8C2914" w14:paraId="6EDC109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9AA6E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0238E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4E8E6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B8CE2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C9300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44EC9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361BFA" w14:textId="77777777" w:rsidR="008C2914" w:rsidRDefault="008C2914">
            <w:pPr>
              <w:spacing w:after="0"/>
              <w:ind w:left="135"/>
            </w:pPr>
          </w:p>
        </w:tc>
      </w:tr>
      <w:tr w:rsidR="008C2914" w14:paraId="3416988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75A21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D7099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98C90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64776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45287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2E681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5B6AA2" w14:textId="77777777" w:rsidR="008C2914" w:rsidRDefault="008C2914">
            <w:pPr>
              <w:spacing w:after="0"/>
              <w:ind w:left="135"/>
            </w:pPr>
          </w:p>
        </w:tc>
      </w:tr>
      <w:tr w:rsidR="008C2914" w14:paraId="56BB593C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E5438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5DB5B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11157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71EE0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C5039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27A68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2C4762" w14:textId="77777777" w:rsidR="008C2914" w:rsidRDefault="008C2914">
            <w:pPr>
              <w:spacing w:after="0"/>
              <w:ind w:left="135"/>
            </w:pPr>
          </w:p>
        </w:tc>
      </w:tr>
      <w:tr w:rsidR="008C2914" w14:paraId="013919C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5B3C8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2D9F7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4BA0D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659D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5899C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1020C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C5BEE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8C2914" w14:paraId="01FA8AB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9FB9A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A2BA0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C85D6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B3D00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4031F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9F55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D64AA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8C2914" w14:paraId="3ECF2BF3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A7474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65166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19481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EEC33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C3E54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40B06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BB91A5" w14:textId="77777777" w:rsidR="008C2914" w:rsidRDefault="008C2914">
            <w:pPr>
              <w:spacing w:after="0"/>
              <w:ind w:left="135"/>
            </w:pPr>
          </w:p>
        </w:tc>
      </w:tr>
      <w:tr w:rsidR="008C2914" w14:paraId="15B1B66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D5EE4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23144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CEA72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EEC9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7B1262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1230D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E86D3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8C2914" w14:paraId="32DF382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AFAA2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200D2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A5BA0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DF94F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626E1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26688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86079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8C2914" w14:paraId="058BEA7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79FE6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21347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E5C56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D26E3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DAE22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222E5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594A8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8C2914" w14:paraId="49F3D6F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AF9D0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2799F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4A67B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794F7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EA515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40268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13D58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8C2914" w14:paraId="0EC841C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8B892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1A079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A31FC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07C86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A0C60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DAD35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EB6D2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8C2914" w14:paraId="155494E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8F138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ED056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F4EE5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68B36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B880C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30B81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124E5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8C2914" w14:paraId="62311C4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E25E2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3DD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A3F26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97485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BDF84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EBC0F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56D4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8C2914" w14:paraId="5E616BD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1651D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4D951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5D8F3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4BEE2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FAFD7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DBA9A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0784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8C2914" w14:paraId="03A321A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72184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193B9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10291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04F5E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5B632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F6E79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20712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8C2914" w14:paraId="49C4FD2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4E7D4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29BBF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1C565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28DAD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611DE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C5546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42D3D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8C2914" w14:paraId="5172720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3171A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E2DAE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F3CC3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ED67B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B0B13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8C889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60E65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8C2914" w14:paraId="78FC64D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8C394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7E130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AC391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175A3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EC933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D7CD3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E98E1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8C2914" w14:paraId="6F6E6BF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B562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8ACC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E2470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CAA97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D4D5C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1959E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9AD873" w14:textId="77777777" w:rsidR="008C2914" w:rsidRDefault="008C2914">
            <w:pPr>
              <w:spacing w:after="0"/>
              <w:ind w:left="135"/>
            </w:pPr>
          </w:p>
        </w:tc>
      </w:tr>
      <w:tr w:rsidR="008C2914" w14:paraId="30891CA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31122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91AB1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5DA49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800BC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50796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4D5EE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3E5D2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8C2914" w14:paraId="64180A9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1C167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95D19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96F80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B5304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090B0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F9B89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2BE5B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8C2914" w14:paraId="5912825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5B721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3596E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EB09F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EB023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C16AA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262F2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EB25B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8C2914" w14:paraId="1E709BE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1F51E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95958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9760D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6B2CC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A11D1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E4E20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C0F47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8C2914" w14:paraId="438971B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1AD39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3482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70F4E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6FC4E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E2290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4D2AE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74526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8C2914" w14:paraId="71DC161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DC337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AFB06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102F0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E8C27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78F51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5E830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D5E5C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8C2914" w14:paraId="15B1E01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498A8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53A91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8BC27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AFE5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F81E6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B2551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76413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8C2914" w14:paraId="0F1BC0E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EE696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4F9F1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961D8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F883E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E96BB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D739A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CBAF9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8C2914" w14:paraId="540A84E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C3DBE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D7BDB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95703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FFC9C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ED77D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1B602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43907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8C2914" w14:paraId="55F83E9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99005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ADBC9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293AF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C8A3A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39EEF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9067C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E9D0B3" w14:textId="77777777" w:rsidR="008C2914" w:rsidRDefault="008C2914">
            <w:pPr>
              <w:spacing w:after="0"/>
              <w:ind w:left="135"/>
            </w:pPr>
          </w:p>
        </w:tc>
      </w:tr>
      <w:tr w:rsidR="008C2914" w14:paraId="2E0B016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85FF5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A1C0A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69109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AEAB6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F3595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B89D7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7E36D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8C2914" w14:paraId="5965FA4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413C0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A7FB0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5647B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0ACB5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28A77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AE7E8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385D7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8C2914" w14:paraId="3FC6513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3ED55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8B9E9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4F9F8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A70ED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F185C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A51EA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9672F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8C2914" w14:paraId="6BAC208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25934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8EDEE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0A504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B5D5F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DEEE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70890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46AEC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8C2914" w14:paraId="39AD287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69784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38C29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8D0F0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86CED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BB0B9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B7894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19325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8C2914" w14:paraId="0CDA762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F7516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FA97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A2A80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14DAF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2178C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22F02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634EF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8C2914" w14:paraId="141DC2E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F2ECF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7987D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5C065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6CE26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370B6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BD0A7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466857" w14:textId="77777777" w:rsidR="008C2914" w:rsidRDefault="008C2914">
            <w:pPr>
              <w:spacing w:after="0"/>
              <w:ind w:left="135"/>
            </w:pPr>
          </w:p>
        </w:tc>
      </w:tr>
      <w:tr w:rsidR="008C2914" w14:paraId="2F3E73C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CABD9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D8CB2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F6B44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6F774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3F3EC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5792F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AEA6B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8C2914" w14:paraId="2FD4365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ED579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4606B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7C393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AB45A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9BCF4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6B350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DD1DFD" w14:textId="77777777" w:rsidR="008C2914" w:rsidRDefault="008C2914">
            <w:pPr>
              <w:spacing w:after="0"/>
              <w:ind w:left="135"/>
            </w:pPr>
          </w:p>
        </w:tc>
      </w:tr>
      <w:tr w:rsidR="008C2914" w14:paraId="2E5D2983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35BA1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30E25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670EE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B26BD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E0B1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06B93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FC6FE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8C2914" w14:paraId="50B684C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0E5C7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FDD47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CD8D0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A8730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50B3F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14344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25D70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8C2914" w14:paraId="2FEC4903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10955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3E1CA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DDD15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B3CF1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1B935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EF89F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8C357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8C2914" w14:paraId="50097FE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B9D1B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AEC98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75D91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1554C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62ADA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AC216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8A486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8C2914" w14:paraId="02E24CE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7C6F8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CF40C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F49E4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690C6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0D493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BFC57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0715F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8C2914" w14:paraId="3698D4D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ACAE7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AD7A0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2E250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4F148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D426A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DB04A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4E081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8C2914" w14:paraId="2BFD6D2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28F89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D6A30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3A523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71B53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40FA2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C8C25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D380B4" w14:textId="77777777" w:rsidR="008C2914" w:rsidRDefault="008C2914">
            <w:pPr>
              <w:spacing w:after="0"/>
              <w:ind w:left="135"/>
            </w:pPr>
          </w:p>
        </w:tc>
      </w:tr>
      <w:tr w:rsidR="008C2914" w14:paraId="11FD916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51636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6073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31C3C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3164B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F29BA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49116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2E8DAB" w14:textId="77777777" w:rsidR="008C2914" w:rsidRDefault="008C2914">
            <w:pPr>
              <w:spacing w:after="0"/>
              <w:ind w:left="135"/>
            </w:pPr>
          </w:p>
        </w:tc>
      </w:tr>
      <w:tr w:rsidR="008C2914" w14:paraId="2C8BBBB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BF92F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765F0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278F9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BB7E3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E634A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7F1D1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8B280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8C2914" w14:paraId="61C9F2B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ACF1D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C570F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8C44C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370F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5AD52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B11AC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5C3E2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8C2914" w14:paraId="13D7A95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71B41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17C7F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5F9CE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1451D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9591B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03A15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51AFF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8C2914" w14:paraId="6F73893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895CA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B3726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3841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30813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DA4BE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9E17C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02549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8C2914" w14:paraId="3BF01FA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638F1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765C3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BCC6E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268D3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E044AE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BA442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D65E6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8C2914" w14:paraId="63C0CCA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FC521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E539A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E2AA7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B18FE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EAB5D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4EA49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0C0FA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8C2914" w14:paraId="0A7E780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775CA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2B8CC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C3803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1B59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45B6A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7D0A2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FA1ED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8C2914" w14:paraId="7C64CF7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CE539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68CB0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418DD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EBDAF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3BBF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1C10B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BAE80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8C2914" w14:paraId="13E34EAC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78614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3982B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57913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6B182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89EE3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84F60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DFEF1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8C2914" w14:paraId="77506B9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4DDAC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CDCF6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9B034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D9989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C035A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D7C64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DE4D8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8C2914" w14:paraId="31714E8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3C40F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953E1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7BC39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0B130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E6D77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E44F0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B8FA9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8C2914" w14:paraId="2BB00B0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DED11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08016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29852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E7369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26028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3B5C9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5CEAF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8C2914" w14:paraId="3DDA752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A510C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822D7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17E3E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8F30C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4EC83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63A6D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05780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8C2914" w14:paraId="4F353D5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CDB72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F9414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49BA9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877BF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AA544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6FA9B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CFAD3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8C2914" w14:paraId="3B09E81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7E55E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B2FE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CBDEB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2C5BE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CDF6E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858A7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1D67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8C2914" w14:paraId="640AB23C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191C9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6B623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A4A8A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E62CF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57B8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51C09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572A9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8C2914" w14:paraId="1E595F6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64828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F09A5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5DA38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57DE4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F7B22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7A198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32DD1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8C2914" w14:paraId="1013407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AEB3C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34020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3EC8D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ABDB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1110A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B884E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CF483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8C2914" w14:paraId="7C26C84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9C520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03664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77912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094DF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00708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E960D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35706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8C2914" w14:paraId="050567A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DE657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E79B6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41FDD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B4BE4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F4B69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0D579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E5C6B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8C2914" w14:paraId="37D4094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6606E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22825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EFEC1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414B6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F6A3D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F7EE2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775A68" w14:textId="77777777" w:rsidR="008C2914" w:rsidRDefault="008C2914">
            <w:pPr>
              <w:spacing w:after="0"/>
              <w:ind w:left="135"/>
            </w:pPr>
          </w:p>
        </w:tc>
      </w:tr>
      <w:tr w:rsidR="008C2914" w14:paraId="314D734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746C7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71FE3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33C21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AA4C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38D69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8DA8A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8B55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8C2914" w14:paraId="1E34D7B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4C760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58174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82A00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41AF6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F2659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2F6E8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AF03E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8C2914" w14:paraId="3E2D380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44161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105A4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65362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DC665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4FEDF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68805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101CC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8C2914" w14:paraId="70EA5F0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CBBC7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0ACD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7F07C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5B48C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038CB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3A894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B103C5" w14:textId="77777777" w:rsidR="008C2914" w:rsidRDefault="008C2914">
            <w:pPr>
              <w:spacing w:after="0"/>
              <w:ind w:left="135"/>
            </w:pPr>
          </w:p>
        </w:tc>
      </w:tr>
      <w:tr w:rsidR="008C2914" w14:paraId="4C806B3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4C6DC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1D3EC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FECC1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E92A4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0708E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EC96F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67C1BD" w14:textId="77777777" w:rsidR="008C2914" w:rsidRDefault="008C2914">
            <w:pPr>
              <w:spacing w:after="0"/>
              <w:ind w:left="135"/>
            </w:pPr>
          </w:p>
        </w:tc>
      </w:tr>
      <w:tr w:rsidR="008C2914" w14:paraId="7887D25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9E0AF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17E52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BFA66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60441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22067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5E0B3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E05774" w14:textId="77777777" w:rsidR="008C2914" w:rsidRDefault="008C2914">
            <w:pPr>
              <w:spacing w:after="0"/>
              <w:ind w:left="135"/>
            </w:pPr>
          </w:p>
        </w:tc>
      </w:tr>
      <w:tr w:rsidR="008C2914" w14:paraId="0632D2E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9CF4E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6B01B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2E19E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A5A5B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D41B4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264D2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69AD87" w14:textId="77777777" w:rsidR="008C2914" w:rsidRDefault="008C2914">
            <w:pPr>
              <w:spacing w:after="0"/>
              <w:ind w:left="135"/>
            </w:pPr>
          </w:p>
        </w:tc>
      </w:tr>
      <w:tr w:rsidR="008C2914" w14:paraId="1BB7E85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D1F75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A44A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F9A80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AF955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0210E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4FABB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7B42A1" w14:textId="77777777" w:rsidR="008C2914" w:rsidRDefault="008C2914">
            <w:pPr>
              <w:spacing w:after="0"/>
              <w:ind w:left="135"/>
            </w:pPr>
          </w:p>
        </w:tc>
      </w:tr>
      <w:tr w:rsidR="008C2914" w14:paraId="450DC7E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5920E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4F385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3080D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CCD8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8E4F8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8CC5D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8E382C" w14:textId="77777777" w:rsidR="008C2914" w:rsidRDefault="008C2914">
            <w:pPr>
              <w:spacing w:after="0"/>
              <w:ind w:left="135"/>
            </w:pPr>
          </w:p>
        </w:tc>
      </w:tr>
      <w:tr w:rsidR="008C2914" w14:paraId="3BEC636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B9B8B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EF096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47DF7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54195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5DF5C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AAA9D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4248B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8C2914" w14:paraId="4D5F61C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AD645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EF513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0BB5A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4569B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F5705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E391C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5D10EE" w14:textId="77777777" w:rsidR="008C2914" w:rsidRDefault="008C2914">
            <w:pPr>
              <w:spacing w:after="0"/>
              <w:ind w:left="135"/>
            </w:pPr>
          </w:p>
        </w:tc>
      </w:tr>
      <w:tr w:rsidR="008C2914" w14:paraId="4936547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37485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E00AA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056D9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4A8AF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C2977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38EF9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4B70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8C2914" w14:paraId="7465178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52FBD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948A8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93169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D6658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01377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B8D6A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0E732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8C2914" w14:paraId="5D0667F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4581D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922A0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635F7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51CA3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C7A17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89DA8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920C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8C2914" w14:paraId="7745C97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CF4B6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8D15C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8A095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959E2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E14F6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AF16D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0B8DA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8C2914" w14:paraId="05734F6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4F6C0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EFCAD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46725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9CC5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528AB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9F2FB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F67F0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8C2914" w14:paraId="33A1B50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BA474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4CA03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AA633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AE53DD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D3EF0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85735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A60F3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8C2914" w14:paraId="3A1A454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AB7CE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47BB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6A2F3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A1F2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DD0D5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55BE1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6A3905" w14:textId="77777777" w:rsidR="008C2914" w:rsidRDefault="008C2914">
            <w:pPr>
              <w:spacing w:after="0"/>
              <w:ind w:left="135"/>
            </w:pPr>
          </w:p>
        </w:tc>
      </w:tr>
      <w:tr w:rsidR="008C2914" w14:paraId="7CA09EB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E104D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84A27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58DB8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EAF4C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BE5B1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B9CD3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035A00" w14:textId="77777777" w:rsidR="008C2914" w:rsidRDefault="008C2914">
            <w:pPr>
              <w:spacing w:after="0"/>
              <w:ind w:left="135"/>
            </w:pPr>
          </w:p>
        </w:tc>
      </w:tr>
      <w:tr w:rsidR="008C2914" w14:paraId="5D5AD42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F5E83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D9504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E9A1A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EACEF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13CBE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8135E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FDBD7A" w14:textId="77777777" w:rsidR="008C2914" w:rsidRDefault="008C2914">
            <w:pPr>
              <w:spacing w:after="0"/>
              <w:ind w:left="135"/>
            </w:pPr>
          </w:p>
        </w:tc>
      </w:tr>
      <w:tr w:rsidR="008C2914" w14:paraId="07D88D8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89A62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B6D7D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823D9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82FA1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C2266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47ADD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E4A69C" w14:textId="77777777" w:rsidR="008C2914" w:rsidRDefault="008C2914">
            <w:pPr>
              <w:spacing w:after="0"/>
              <w:ind w:left="135"/>
            </w:pPr>
          </w:p>
        </w:tc>
      </w:tr>
      <w:tr w:rsidR="008C2914" w14:paraId="3188B52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BA729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CB296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003BB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00D45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E00D0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60177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70EEDF" w14:textId="77777777" w:rsidR="008C2914" w:rsidRDefault="008C2914">
            <w:pPr>
              <w:spacing w:after="0"/>
              <w:ind w:left="135"/>
            </w:pPr>
          </w:p>
        </w:tc>
      </w:tr>
      <w:tr w:rsidR="008C2914" w14:paraId="12E8DEC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9A98B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E0C45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D9627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A2A0A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F92BE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175BC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29713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8C2914" w14:paraId="4972DAF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B6B6E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92BFF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DC161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49422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7AE5E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D2705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2C6D8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8C2914" w14:paraId="7DE731D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47FAE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71EF8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FDCB1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64A65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4E3CE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83804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DDD2A7" w14:textId="77777777" w:rsidR="008C2914" w:rsidRDefault="008C2914">
            <w:pPr>
              <w:spacing w:after="0"/>
              <w:ind w:left="135"/>
            </w:pPr>
          </w:p>
        </w:tc>
      </w:tr>
      <w:tr w:rsidR="008C2914" w14:paraId="010C286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70423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A9703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43540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FAC2F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17643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6B5E1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04FA88" w14:textId="77777777" w:rsidR="008C2914" w:rsidRDefault="008C2914">
            <w:pPr>
              <w:spacing w:after="0"/>
              <w:ind w:left="135"/>
            </w:pPr>
          </w:p>
        </w:tc>
      </w:tr>
      <w:tr w:rsidR="008C2914" w14:paraId="362E308C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758CB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A532C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992AB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07CFE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C061B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722A5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CEF231" w14:textId="77777777" w:rsidR="008C2914" w:rsidRDefault="008C2914">
            <w:pPr>
              <w:spacing w:after="0"/>
              <w:ind w:left="135"/>
            </w:pPr>
          </w:p>
        </w:tc>
      </w:tr>
      <w:tr w:rsidR="008C2914" w14:paraId="0A5F296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09305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8F7BE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90222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7B34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87755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AD56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CB53E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8C2914" w14:paraId="33DAE07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C31AE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EBA6E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6F7C9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0B39A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B0314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5F812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EB9C6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8C2914" w14:paraId="26CCE40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E2546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CBDF9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4D48F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F4427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A6547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039B3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66977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8C2914" w14:paraId="0BED79A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54C4C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0EA14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4EBC9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A6FBB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12D6F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CECDB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B7315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8C2914" w14:paraId="4EC3DB0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5FDBD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81DCC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00EE4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C1138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16C25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2A421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367F7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8C2914" w14:paraId="7AE8864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B6989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9057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24796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5355D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0FF92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D56EC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06E76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8C2914" w14:paraId="02D94EE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752C0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273D0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5DBEC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6D25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454CF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A563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D6286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8C2914" w14:paraId="5563F65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B529C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103E5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345CE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DE01B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F36DB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C4E8D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252E0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8C2914" w14:paraId="3499D0F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EF71F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F3768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161D3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6A8A9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546A2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7907C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2D0EB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8C2914" w14:paraId="47E273FA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F1F80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C4369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70600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21E14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CD870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C16CD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7913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8C2914" w14:paraId="5764DF3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881F9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31325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65BDF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35EF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2DCBC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EFAC8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BB382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8C2914" w14:paraId="2F2EEDF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D3442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EA4E7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D1950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4E3CC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7E69F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B43A78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33CC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8C2914" w14:paraId="6D3A4D4C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6B0FB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46BF2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20865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CFDBB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2D5A0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E3376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D2209F" w14:textId="77777777" w:rsidR="008C2914" w:rsidRDefault="008C2914">
            <w:pPr>
              <w:spacing w:after="0"/>
              <w:ind w:left="135"/>
            </w:pPr>
          </w:p>
        </w:tc>
      </w:tr>
      <w:tr w:rsidR="008C2914" w14:paraId="3D1EF81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B45F2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B2856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B38E9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72F5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44E33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CEBAA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DC9A7A" w14:textId="77777777" w:rsidR="008C2914" w:rsidRDefault="008C2914">
            <w:pPr>
              <w:spacing w:after="0"/>
              <w:ind w:left="135"/>
            </w:pPr>
          </w:p>
        </w:tc>
      </w:tr>
      <w:tr w:rsidR="008C2914" w14:paraId="60C56C0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1F4B1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8F891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8A2C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D4C7C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01B90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24D654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3F2D9B" w14:textId="77777777" w:rsidR="008C2914" w:rsidRDefault="008C2914">
            <w:pPr>
              <w:spacing w:after="0"/>
              <w:ind w:left="135"/>
            </w:pPr>
          </w:p>
        </w:tc>
      </w:tr>
      <w:tr w:rsidR="008C2914" w14:paraId="6B576C3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CDFE6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A6195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275A4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C016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1FFD9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504EB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E8998B" w14:textId="77777777" w:rsidR="008C2914" w:rsidRDefault="008C2914">
            <w:pPr>
              <w:spacing w:after="0"/>
              <w:ind w:left="135"/>
            </w:pPr>
          </w:p>
        </w:tc>
      </w:tr>
      <w:tr w:rsidR="008C2914" w14:paraId="1FE9383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E0856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69A1A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6B14C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07F37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144E1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056A4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CA1089" w14:textId="77777777" w:rsidR="008C2914" w:rsidRDefault="008C2914">
            <w:pPr>
              <w:spacing w:after="0"/>
              <w:ind w:left="135"/>
            </w:pPr>
          </w:p>
        </w:tc>
      </w:tr>
      <w:tr w:rsidR="008C2914" w14:paraId="4805E5F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1DF3F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2512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4CA57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759B8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DC724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188DF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0A3E53" w14:textId="77777777" w:rsidR="008C2914" w:rsidRDefault="008C2914">
            <w:pPr>
              <w:spacing w:after="0"/>
              <w:ind w:left="135"/>
            </w:pPr>
          </w:p>
        </w:tc>
      </w:tr>
      <w:tr w:rsidR="008C2914" w14:paraId="14D1E5EF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534F0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0C934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7A86F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98CE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2A9EB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18A54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8A89B7" w14:textId="77777777" w:rsidR="008C2914" w:rsidRDefault="008C2914">
            <w:pPr>
              <w:spacing w:after="0"/>
              <w:ind w:left="135"/>
            </w:pPr>
          </w:p>
        </w:tc>
      </w:tr>
      <w:tr w:rsidR="008C2914" w14:paraId="0E658FC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6EBAF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892D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F52F0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19BD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883D9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B0364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1E386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8C2914" w14:paraId="4613750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494AB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C31EC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806DC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00D2C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A1C6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4CB3E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9F447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8C2914" w14:paraId="47D2BC6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7CA26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6EE04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9EA05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7A0B4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10D08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1BD9F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8621F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8C2914" w14:paraId="22F94B0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929EEB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E7A5F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D6D3A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82FFE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A0A81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5CB93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3B034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8C2914" w14:paraId="23721DC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C11B9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4C895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3C758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7600C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09B83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ED574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3ACA5E" w14:textId="77777777" w:rsidR="008C2914" w:rsidRDefault="008C2914">
            <w:pPr>
              <w:spacing w:after="0"/>
              <w:ind w:left="135"/>
            </w:pPr>
          </w:p>
        </w:tc>
      </w:tr>
      <w:tr w:rsidR="008C2914" w14:paraId="6055AE7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ECA2B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2B67B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37203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DBA92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F45E4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D2D85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C23AC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8C2914" w14:paraId="305E6C10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132B0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677C6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1D07E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C4625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FD530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675949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D9174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8C2914" w14:paraId="05BE126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646C1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92A23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66E4B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61F3C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D15628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E31FF5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4DFBB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8C2914" w14:paraId="28015C2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D5473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1B147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EC7471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3BE5D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ED84A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06FE2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5188F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8C2914" w14:paraId="03E0097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3922E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FBDBF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33795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C2BED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1F4B5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9931C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17608F" w14:textId="77777777" w:rsidR="008C2914" w:rsidRDefault="008C2914">
            <w:pPr>
              <w:spacing w:after="0"/>
              <w:ind w:left="135"/>
            </w:pPr>
          </w:p>
        </w:tc>
      </w:tr>
      <w:tr w:rsidR="008C2914" w14:paraId="3FD8AE5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D7166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8466C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66F06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22582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9D49E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290C6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CE351E" w14:textId="77777777" w:rsidR="008C2914" w:rsidRDefault="008C2914">
            <w:pPr>
              <w:spacing w:after="0"/>
              <w:ind w:left="135"/>
            </w:pPr>
          </w:p>
        </w:tc>
      </w:tr>
      <w:tr w:rsidR="008C2914" w14:paraId="5F136718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A535C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0C8B3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450C0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EC377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18F4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64C5E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09B28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8C2914" w14:paraId="6B20B8A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66F37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95E2D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2CDD3A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2FC29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49613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22671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D9085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8C2914" w14:paraId="5AFAFAA3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59E052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FFA66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9F4D2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5FB08E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04F3D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0AE75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5A51A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8C2914" w14:paraId="21C7831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6E14E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25E6D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16CEE2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0B6DB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7D1FD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3B0F1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BFA91D" w14:textId="77777777" w:rsidR="008C2914" w:rsidRDefault="008C2914">
            <w:pPr>
              <w:spacing w:after="0"/>
              <w:ind w:left="135"/>
            </w:pPr>
          </w:p>
        </w:tc>
      </w:tr>
      <w:tr w:rsidR="008C2914" w14:paraId="1B1F3A67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FC129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622EE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AD49A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F046D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D9990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D0072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AFD8DB" w14:textId="77777777" w:rsidR="008C2914" w:rsidRDefault="008C2914">
            <w:pPr>
              <w:spacing w:after="0"/>
              <w:ind w:left="135"/>
            </w:pPr>
          </w:p>
        </w:tc>
      </w:tr>
      <w:tr w:rsidR="008C2914" w14:paraId="10A2156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104A07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F4A26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06CAD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A0854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24DEB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80CCB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39CE0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8C2914" w14:paraId="28AECDE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1BB3A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C735E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6CAA6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D1FB1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99E79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563DA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89347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8C2914" w14:paraId="577D925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1D65B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D3042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541A2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7B070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CA7E3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593E4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B6238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8C2914" w14:paraId="410F545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63D21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7FCF4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402B4B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C994D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5EF51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ED1AB2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25E001" w14:textId="77777777" w:rsidR="008C2914" w:rsidRDefault="008C2914">
            <w:pPr>
              <w:spacing w:after="0"/>
              <w:ind w:left="135"/>
            </w:pPr>
          </w:p>
        </w:tc>
      </w:tr>
      <w:tr w:rsidR="008C2914" w14:paraId="5FF9B4A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22E11A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2259F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E2496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27954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96342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5BD64B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38ED6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8C2914" w14:paraId="266CDAB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93879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C666E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678A9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3C52F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47A99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41FA5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2ED34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8C2914" w14:paraId="74CF032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0F324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080C6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CFCF7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57B79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2BEDA2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48336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E8A35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8C2914" w14:paraId="11B7D9E4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B8614E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79D67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2540A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2D8A0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15F09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BB787E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0A56F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8C2914" w14:paraId="5233901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2EB94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877EA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13025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4EBC6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9F40D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876E9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A9912F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8C2914" w14:paraId="47C8413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2C92C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07F23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E4604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4F63E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B79CE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0A648A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BFE53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8C2914" w14:paraId="5B76D3E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7AF8ED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AC986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5F8E6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E59C0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9F269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97255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819D2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8C2914" w14:paraId="4412588B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AB627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ED2F2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36760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5AF7B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DDBCB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9C6EEC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583C6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8C2914" w14:paraId="5A763995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DBA284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F6698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3A8BF8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18B0F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48CD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F3A643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3E48A8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8C2914" w14:paraId="76BB877E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8C005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F5E31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14FEBC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7D39E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242BD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B1A7F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86CEE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8C2914" w14:paraId="32562E6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49F359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09598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BB57DE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26CDB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AEDF2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B4278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5C19CA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8C2914" w14:paraId="02165EC9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3E0A78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245F27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6358E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56419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1F86D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83B98D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71FD7B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8C2914" w14:paraId="5ECBE49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3EE55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F012E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129E96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5A927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B1E55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B88CEF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035B22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8C2914" w14:paraId="2F0F45AD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0C77E0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5FA71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9ADC19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FA9FC0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CF352F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381AE6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6CC6B0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8C2914" w14:paraId="5D07B99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F0BB83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567D3C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0F4F5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62E58B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0CB66C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BF3E8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CE8D19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8C2914" w14:paraId="2A312DA1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66E671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32CB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F6E350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7B397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57ABE5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6A561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75B1C1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8C2914" w14:paraId="62EBFFC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B03E46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51D386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2CC28D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307343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C2BB9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A35910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9C801F" w14:textId="77777777" w:rsidR="008C2914" w:rsidRDefault="008C2914">
            <w:pPr>
              <w:spacing w:after="0"/>
              <w:ind w:left="135"/>
            </w:pPr>
          </w:p>
        </w:tc>
      </w:tr>
      <w:tr w:rsidR="008C2914" w14:paraId="7BA30F52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C038F5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55C34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3258EF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8A9B51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75721A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A73D11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DE850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8C2914" w14:paraId="72AF4E6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8FC78F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E77BB5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81C8E3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048927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0E6B19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2F4DF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CEB2D3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8C2914" w14:paraId="1DE23846" w14:textId="7777777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5F81BC" w14:textId="77777777" w:rsidR="008C2914" w:rsidRDefault="007A19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00EBAD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5E38A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AFE1E4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79BA66" w14:textId="77777777" w:rsidR="008C2914" w:rsidRDefault="008C29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F0BB57" w14:textId="77777777" w:rsidR="008C2914" w:rsidRDefault="008C29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4FBBBE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8C2914" w14:paraId="35DFF30F" w14:textId="7777777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959D84" w14:textId="77777777" w:rsidR="008C2914" w:rsidRDefault="007A19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8C87A64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0C12F7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404FE5" w14:textId="77777777" w:rsidR="008C2914" w:rsidRDefault="007A19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5C694" w14:textId="77777777" w:rsidR="008C2914" w:rsidRDefault="008C2914"/>
        </w:tc>
      </w:tr>
    </w:tbl>
    <w:p w14:paraId="6B7C5160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4AC24B" w14:textId="77777777" w:rsidR="008C2914" w:rsidRDefault="008C2914">
      <w:pPr>
        <w:sectPr w:rsidR="008C29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66934905"/>
    </w:p>
    <w:bookmarkEnd w:id="26"/>
    <w:p w14:paraId="1E0C78D0" w14:textId="77777777" w:rsidR="008C2914" w:rsidRDefault="007A19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5F837490" w14:textId="77777777" w:rsidR="008C2914" w:rsidRDefault="008C2914">
      <w:pPr>
        <w:spacing w:before="199" w:after="199" w:line="336" w:lineRule="auto"/>
        <w:ind w:left="120"/>
      </w:pPr>
    </w:p>
    <w:p w14:paraId="511BB092" w14:textId="77777777" w:rsidR="008C2914" w:rsidRDefault="007A19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E51BF56" w14:textId="77777777" w:rsidR="008C2914" w:rsidRDefault="008C2914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7389"/>
      </w:tblGrid>
      <w:tr w:rsidR="008C2914" w14:paraId="7319E15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26081B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11C0AF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C2914" w14:paraId="4EF2BC2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7033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729CB6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C2914" w14:paraId="6F4B849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28C2F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CC4A4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8C2914" w14:paraId="676EA29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2AE1D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278D8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8C2914" w14:paraId="7A6FAEC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FFCE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7519E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8C2914" w14:paraId="43D8113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0C58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F5F581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8C2914" w14:paraId="11B3479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18F2B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238BB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8C2914" w14:paraId="6B7EDBD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CE458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4ECF9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8C2914" w14:paraId="46F9F6D1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507B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C7043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C2914" w14:paraId="2A0E685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E904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720A9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8C2914" w14:paraId="6AF27C8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C52DF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803EB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8C2914" w14:paraId="003754FD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9FE15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794BD8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8C2914" w14:paraId="738BF386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C40DD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536665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8C2914" w14:paraId="19BA61E1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0A5CC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963D4C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8C2914" w14:paraId="0274F77B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49C35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D7A8D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C2914" w14:paraId="2C11C70F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46E61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F5502E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8C2914" w14:paraId="2C4C181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E55D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FF758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8C2914" w14:paraId="0888B4B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4489E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6B96E6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8C2914" w14:paraId="78FFA876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9D56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CCB319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8C2914" w14:paraId="3F9B725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EA3AB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0980B6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8C2914" w14:paraId="6203F45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7DD170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AD8961E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8C2914" w14:paraId="0D17A92B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14F6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0FD2D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8C2914" w14:paraId="02AE938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C1992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1D78C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8C2914" w14:paraId="333BC96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E6ED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CF354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8C2914" w14:paraId="15B9A1F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AB0BE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F4645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8C2914" w14:paraId="15625C50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87441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4C0B8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797C139E" w14:textId="77777777" w:rsidR="008C2914" w:rsidRDefault="008C2914">
      <w:pPr>
        <w:spacing w:after="0"/>
        <w:ind w:left="120"/>
      </w:pPr>
    </w:p>
    <w:p w14:paraId="28099B32" w14:textId="77777777" w:rsidR="008C2914" w:rsidRDefault="007A19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13939E50" w14:textId="77777777" w:rsidR="008C2914" w:rsidRDefault="008C2914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7389"/>
      </w:tblGrid>
      <w:tr w:rsidR="008C2914" w14:paraId="45C6EF1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2D320A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E56E57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C2914" w14:paraId="570D159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CF76B5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09FBC8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C2914" w14:paraId="562A716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019427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9D5749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8C2914" w14:paraId="1203870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4E1746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DFA682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8C2914" w14:paraId="692A871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608538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E36F1E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8C2914" w14:paraId="56300B2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8DA29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A2A8BD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8C2914" w14:paraId="5715522C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282B90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1BF1B9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8C2914" w14:paraId="22F1D37D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FE478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0A4B27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8C2914" w14:paraId="326310C0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B1E5B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6D84887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8C2914" w14:paraId="095F749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8667F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4E92B8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8C2914" w14:paraId="43A77F5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086CDE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455A57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8C2914" w14:paraId="4D39CB0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CD0E3E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A807A3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8C2914" w14:paraId="17EDD2D1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E00EA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E5EE25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8C2914" w14:paraId="48CB5D1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D5972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1D22C3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8C2914" w14:paraId="3C7720D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BF3BC8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654E3D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8C2914" w14:paraId="2D87E51D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330E00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ACFD8D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8C2914" w14:paraId="4B5D92C0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D49AC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B037E7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C2914" w14:paraId="7ED7CFF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D3B6ED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1D8082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8C2914" w14:paraId="779D1EE2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5247A5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9343CE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8C2914" w14:paraId="059B2B0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B6B744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A18C96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8C2914" w14:paraId="17DC56DE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DE7BC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3FE25F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8C2914" w14:paraId="72EDEF7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D3BF7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F27135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8C2914" w14:paraId="2674B31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08BA0B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D5FDC1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8C2914" w14:paraId="17A48185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6B13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C8CE71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C2914" w14:paraId="0197A69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09953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AD7CC1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8C2914" w14:paraId="00AD9B78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DFA31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D40AC3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8C2914" w14:paraId="0C545246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20467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DFAF48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8C2914" w14:paraId="57789063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E4F73D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ED8E49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8C2914" w14:paraId="14B7CF60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480832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6F4506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8C2914" w14:paraId="13A0543D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9B4155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264134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8C2914" w14:paraId="0B6AFE57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CC74AA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A462B2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8C2914" w14:paraId="370DC9A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AC0183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BC2B104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8C2914" w14:paraId="45C0BE69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FE1EC1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EE9B17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8C2914" w14:paraId="6AC6FCC4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55A222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639999E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8C2914" w14:paraId="33399B72" w14:textId="77777777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DBD825" w14:textId="77777777" w:rsidR="008C2914" w:rsidRDefault="007A191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0007D8" w14:textId="77777777" w:rsidR="008C2914" w:rsidRDefault="007A191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440D442D" w14:textId="77777777" w:rsidR="008C2914" w:rsidRDefault="008C2914">
      <w:pPr>
        <w:spacing w:after="0"/>
        <w:ind w:left="120"/>
      </w:pPr>
    </w:p>
    <w:p w14:paraId="4BFD4212" w14:textId="77777777" w:rsidR="008C2914" w:rsidRDefault="008C2914">
      <w:pPr>
        <w:sectPr w:rsidR="008C2914">
          <w:pgSz w:w="11906" w:h="16383"/>
          <w:pgMar w:top="1134" w:right="850" w:bottom="1134" w:left="1701" w:header="720" w:footer="720" w:gutter="0"/>
          <w:cols w:space="720"/>
        </w:sectPr>
      </w:pPr>
      <w:bookmarkStart w:id="27" w:name="block-66934911"/>
    </w:p>
    <w:bookmarkEnd w:id="27"/>
    <w:p w14:paraId="4DDC9091" w14:textId="77777777" w:rsidR="008C2914" w:rsidRDefault="007A19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1A2F753" w14:textId="77777777" w:rsidR="008C2914" w:rsidRDefault="008C2914">
      <w:pPr>
        <w:spacing w:before="199" w:after="199"/>
        <w:ind w:left="120"/>
      </w:pPr>
    </w:p>
    <w:p w14:paraId="03F6ED2B" w14:textId="77777777" w:rsidR="008C2914" w:rsidRDefault="007A191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32F53F12" w14:textId="77777777" w:rsidR="008C2914" w:rsidRDefault="008C2914">
      <w:pPr>
        <w:spacing w:after="0" w:line="336" w:lineRule="auto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6"/>
        <w:gridCol w:w="8056"/>
      </w:tblGrid>
      <w:tr w:rsidR="008C2914" w14:paraId="72F60CB9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5817514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2752415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2914" w14:paraId="57452AB2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452FFE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F3033EE" w14:textId="77777777" w:rsidR="008C2914" w:rsidRDefault="007A19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8C2914" w14:paraId="4DB8E110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83C47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1149585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8C2914" w14:paraId="78B7337B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89F032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749791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8C2914" w14:paraId="155C1C58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3EE481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2D0F53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 w:rsidR="008C2914" w14:paraId="1C76813C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B81BE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712849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8C2914" w14:paraId="5A2BC5E7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489A91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15E4FE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8C2914" w14:paraId="1919F078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54143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098985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8C2914" w14:paraId="0890854C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2AE66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FD63A89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8C2914" w14:paraId="6D85B763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565AE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E9FC6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8C2914" w14:paraId="7F7079D6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D9505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4EC11B7" w14:textId="77777777" w:rsidR="008C2914" w:rsidRDefault="007A19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C2914" w14:paraId="30FFADB7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8FEF73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85E9ED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8C2914" w14:paraId="17C91010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B80DA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EEFFCFB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8C2914" w14:paraId="5B477DFF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79F85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D395390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8C2914" w14:paraId="5321CEB5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0B992CD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A41A34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8C2914" w14:paraId="40375954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03CF8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43CEC05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8C2914" w14:paraId="6D4081D1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66AB95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7561A6C" w14:textId="77777777" w:rsidR="008C2914" w:rsidRDefault="007A19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C2914" w14:paraId="5613AD38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EC10DE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F406FF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8C2914" w14:paraId="15490B01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E9256B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A4D5F2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8C2914" w14:paraId="3E0497BE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37EE0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2B3FD2E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8C2914" w14:paraId="2C7B8E92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3E192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658ECA6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8C2914" w14:paraId="7890946C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1950F5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543794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8C2914" w14:paraId="6D883414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9AE83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ACAB4D6" w14:textId="77777777" w:rsidR="008C2914" w:rsidRDefault="007A191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C2914" w14:paraId="516E16F7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42E84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D53C11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 w:rsidR="008C2914" w14:paraId="47163C7B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73E3D1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3F7737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8C2914" w14:paraId="440A32E1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B1B0BC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79ED97C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8C2914" w14:paraId="5AD7C901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4EAA7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2EF8BE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:rsidR="008C2914" w14:paraId="2D84B65A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47174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542E6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</w:t>
            </w:r>
          </w:p>
        </w:tc>
      </w:tr>
      <w:tr w:rsidR="008C2914" w14:paraId="7017C660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5476A2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E57F9D2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8C2914" w14:paraId="256DC538" w14:textId="77777777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224FF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E621FE0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7F33BDF2" w14:textId="77777777" w:rsidR="008C2914" w:rsidRDefault="008C2914">
      <w:pPr>
        <w:spacing w:after="0"/>
        <w:ind w:left="120"/>
      </w:pPr>
    </w:p>
    <w:p w14:paraId="7F0AED7D" w14:textId="77777777" w:rsidR="008C2914" w:rsidRDefault="007A19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6145C8EC" w14:textId="77777777" w:rsidR="008C2914" w:rsidRDefault="008C2914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043"/>
      </w:tblGrid>
      <w:tr w:rsidR="008C2914" w14:paraId="4FD194ED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39F0F5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2DDBE12" w14:textId="77777777" w:rsidR="008C2914" w:rsidRDefault="007A19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2914" w14:paraId="41B68664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4B208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B2B2850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8C2914" w14:paraId="4BEC7CC0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4E719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668575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8C2914" w14:paraId="16451405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7AB62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AADF4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C2914" w14:paraId="3EE48D9B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1DBA2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67AC501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8C2914" w14:paraId="21A1A7E3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194FC5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31617F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C2914" w14:paraId="523F6EE9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B26470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3C406A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C2914" w14:paraId="18F5C440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8EB65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BF6DFD6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8C2914" w14:paraId="4EC149F2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7684D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8D42CA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8C2914" w14:paraId="784D4D86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3EB5DC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8D396C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8C2914" w14:paraId="1CEBE2B2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A4151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9C95C6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8C2914" w14:paraId="1604B59F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648E5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CB6A5D5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8C2914" w14:paraId="28660913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B8550D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3A3A7B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8C2914" w14:paraId="18C852A2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76DF7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467AF9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8C2914" w14:paraId="18BECAA0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16C05B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BDE430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:rsidR="008C2914" w14:paraId="6A898CBA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70167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1BCCB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8C2914" w14:paraId="6BFB89F7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E8AC4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256760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8C2914" w14:paraId="3F9DF98C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E8BC7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A94200B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8C2914" w14:paraId="4D30F32A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7B4880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6992BC4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8C2914" w14:paraId="3FE47537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ED80D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77508EE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8C2914" w14:paraId="722FC93B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71A841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550A752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C2914" w14:paraId="57CC3DE3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47D179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43BDE4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8C2914" w14:paraId="3F71A996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6F085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BA04B3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8C2914" w14:paraId="051EA8E9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83B2F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756E8C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8C2914" w14:paraId="243ABDA7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442A10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B284DBB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8C2914" w14:paraId="4DF6BE24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8A646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43B31E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8C2914" w14:paraId="6485ABDE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E946A5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947DA11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8C2914" w14:paraId="10D75990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1F60DA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D3790B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C2914" w14:paraId="2189A9FA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93B67D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DCCB6B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8C2914" w14:paraId="197818ED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4A9118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CAD252D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8C2914" w14:paraId="12231E03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60ED07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71F079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8C2914" w14:paraId="755ED146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431A9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15F7029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8C2914" w14:paraId="5EECD29E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8F5859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33D3A2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8C2914" w14:paraId="56282F79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58D92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190AC20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8C2914" w14:paraId="4D7B449F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B22BD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449C79A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8C2914" w14:paraId="4EFD4974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047456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EEFC24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8C2914" w14:paraId="34E72914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F7C65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D82258B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8C2914" w14:paraId="66152C87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1FA72E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5D4B0F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8C2914" w14:paraId="3878CEA1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5A2C14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F59F0D3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8C2914" w14:paraId="0AC06D46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9BD99F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F86827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8C2914" w14:paraId="6239EB2B" w14:textId="77777777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2CC663" w14:textId="77777777" w:rsidR="008C2914" w:rsidRDefault="007A19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C38108" w14:textId="77777777" w:rsidR="008C2914" w:rsidRDefault="007A191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14:paraId="62FFB399" w14:textId="77777777" w:rsidR="008C2914" w:rsidRDefault="008C2914">
      <w:pPr>
        <w:sectPr w:rsidR="008C2914">
          <w:pgSz w:w="11906" w:h="16383"/>
          <w:pgMar w:top="1134" w:right="850" w:bottom="1134" w:left="1701" w:header="720" w:footer="720" w:gutter="0"/>
          <w:cols w:space="720"/>
        </w:sectPr>
      </w:pPr>
      <w:bookmarkStart w:id="28" w:name="block-66934913"/>
    </w:p>
    <w:bookmarkEnd w:id="28"/>
    <w:p w14:paraId="0699F2C4" w14:textId="77777777" w:rsidR="008C2914" w:rsidRDefault="007A19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B02F82F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BF7F8A5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>
        <w:rPr>
          <w:sz w:val="28"/>
        </w:rPr>
        <w:br/>
      </w:r>
      <w:bookmarkStart w:id="29" w:name="d7c2c798-9b73-44dc-9a35-b94ca1af2727"/>
      <w:r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29"/>
    </w:p>
    <w:p w14:paraId="130A960E" w14:textId="77777777" w:rsidR="008C2914" w:rsidRDefault="007A191B">
      <w:pPr>
        <w:spacing w:after="0" w:line="480" w:lineRule="auto"/>
        <w:ind w:left="120"/>
      </w:pPr>
      <w:bookmarkStart w:id="30" w:name="613cf59e-6892-4f30-9a4f-78313815aa63"/>
      <w:r>
        <w:rPr>
          <w:rFonts w:ascii="Times New Roman" w:hAnsi="Times New Roman"/>
          <w:color w:val="000000"/>
          <w:sz w:val="28"/>
        </w:rPr>
        <w:t>.</w:t>
      </w:r>
      <w:bookmarkEnd w:id="30"/>
    </w:p>
    <w:p w14:paraId="182B4ED6" w14:textId="77777777" w:rsidR="008C2914" w:rsidRDefault="008C2914">
      <w:pPr>
        <w:spacing w:after="0"/>
        <w:ind w:left="120"/>
      </w:pPr>
    </w:p>
    <w:p w14:paraId="507C209D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4FBFBB4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Учебники 5, 6 классы (в двух частях). Авторы: Виленкин Н.Я., Жохов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В.И., Чесноков А.С., Шварцбурд С.И.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Контрольные работы 5, 6 классы. Авторы: Жохов В.И., Крайнева Л.Б.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Математические диктанты 5, 6 классы. Авторы: Жохов В.И.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Математические тренажеры 5, 6 классы. Авторы: Жохов В.И.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Методическое пособие для учителя. Обучение математике в 5-6</w:t>
      </w:r>
      <w:r>
        <w:rPr>
          <w:sz w:val="28"/>
        </w:rPr>
        <w:br/>
      </w:r>
      <w:bookmarkStart w:id="31" w:name="7fc9b897-0499-435d-84f2-5e61bb8bfe4f"/>
      <w:r>
        <w:rPr>
          <w:rFonts w:ascii="Times New Roman" w:hAnsi="Times New Roman"/>
          <w:color w:val="000000"/>
          <w:sz w:val="28"/>
        </w:rPr>
        <w:t xml:space="preserve"> класссах. Автор Жохов В.И.</w:t>
      </w:r>
      <w:bookmarkEnd w:id="31"/>
    </w:p>
    <w:p w14:paraId="11F40BF9" w14:textId="77777777" w:rsidR="008C2914" w:rsidRDefault="008C2914">
      <w:pPr>
        <w:spacing w:after="0"/>
        <w:ind w:left="120"/>
      </w:pPr>
    </w:p>
    <w:p w14:paraId="5A7C124B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4D6A1FB" w14:textId="77777777" w:rsidR="008C2914" w:rsidRDefault="007A19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5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Учебное интерактивное пособие к учебнику Н. Я. Виленкина, В. 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Жохова, А.С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Чеснокова, С. И. Шварцбурда «Математика 5 класс;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http://school-collection.edu.ru – коллекция образовательных ресурсов;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InternetUrok.ru - видео уроки;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www.math-on-line.com-занимательная математика;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http://www.logpres.narod.ru – примеры информационных технологий;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http://www.allmath.ru - вся математика;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http://mathem.h1.ru – математика on-line;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http://www.exponenta.ru - образовательный математический сайт;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«Электронная библиотека2000 по математике», CD-ROM;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Образовательная коллекция «Математика 5-6 классы»;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www.mathvaz.ru/index.php - Досье учителя математики.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 класс.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«Математика 5-6 класс». CD-ROM;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современный учебно-методический комплекс;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«Электронная библиотека». CD-ROM;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2000 задач по математике;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Единая коллекция ЦОР: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http://school;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collection.edu.ru;</w:t>
      </w:r>
      <w:r>
        <w:rPr>
          <w:sz w:val="28"/>
        </w:rPr>
        <w:br/>
      </w:r>
      <w:bookmarkStart w:id="32" w:name="f8298865-b615-4fbc-b3b5-26c7aa18d60c"/>
      <w:r>
        <w:rPr>
          <w:rFonts w:ascii="Times New Roman" w:hAnsi="Times New Roman"/>
          <w:color w:val="000000"/>
          <w:sz w:val="28"/>
        </w:rPr>
        <w:t xml:space="preserve"> WWW. chportal.ru;</w:t>
      </w:r>
      <w:bookmarkEnd w:id="32"/>
    </w:p>
    <w:p w14:paraId="1911191D" w14:textId="77777777" w:rsidR="008C2914" w:rsidRDefault="008C2914">
      <w:pPr>
        <w:sectPr w:rsidR="008C2914">
          <w:pgSz w:w="11906" w:h="16383"/>
          <w:pgMar w:top="1134" w:right="850" w:bottom="1134" w:left="1701" w:header="720" w:footer="720" w:gutter="0"/>
          <w:cols w:space="720"/>
        </w:sectPr>
      </w:pPr>
      <w:bookmarkStart w:id="33" w:name="block-66934912"/>
    </w:p>
    <w:bookmarkEnd w:id="33"/>
    <w:p w14:paraId="3FFD3BD6" w14:textId="77777777" w:rsidR="008C2914" w:rsidRDefault="008C2914"/>
    <w:sectPr w:rsidR="008C2914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07C1" w14:textId="77777777" w:rsidR="006F7663" w:rsidRDefault="006F7663">
      <w:pPr>
        <w:spacing w:line="240" w:lineRule="auto"/>
      </w:pPr>
      <w:r>
        <w:separator/>
      </w:r>
    </w:p>
  </w:endnote>
  <w:endnote w:type="continuationSeparator" w:id="0">
    <w:p w14:paraId="132EE562" w14:textId="77777777" w:rsidR="006F7663" w:rsidRDefault="006F76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13260" w14:textId="77777777" w:rsidR="006F7663" w:rsidRDefault="006F7663">
      <w:pPr>
        <w:spacing w:after="0"/>
      </w:pPr>
      <w:r>
        <w:separator/>
      </w:r>
    </w:p>
  </w:footnote>
  <w:footnote w:type="continuationSeparator" w:id="0">
    <w:p w14:paraId="67AB691F" w14:textId="77777777" w:rsidR="006F7663" w:rsidRDefault="006F76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 w16cid:durableId="96292179">
    <w:abstractNumId w:val="3"/>
  </w:num>
  <w:num w:numId="2" w16cid:durableId="721755694">
    <w:abstractNumId w:val="2"/>
  </w:num>
  <w:num w:numId="3" w16cid:durableId="1074208090">
    <w:abstractNumId w:val="6"/>
  </w:num>
  <w:num w:numId="4" w16cid:durableId="1798329669">
    <w:abstractNumId w:val="1"/>
  </w:num>
  <w:num w:numId="5" w16cid:durableId="1619289174">
    <w:abstractNumId w:val="0"/>
  </w:num>
  <w:num w:numId="6" w16cid:durableId="1983151961">
    <w:abstractNumId w:val="4"/>
  </w:num>
  <w:num w:numId="7" w16cid:durableId="1285582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C2914"/>
    <w:rsid w:val="001A0E5E"/>
    <w:rsid w:val="00651F63"/>
    <w:rsid w:val="006F7663"/>
    <w:rsid w:val="007A191B"/>
    <w:rsid w:val="008C2914"/>
    <w:rsid w:val="00A43A13"/>
    <w:rsid w:val="06057D90"/>
    <w:rsid w:val="749D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9F09"/>
  <w15:docId w15:val="{FEC72D26-24BE-4267-8243-55175375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7e2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226" Type="http://schemas.openxmlformats.org/officeDocument/2006/relationships/hyperlink" Target="https://m.edsoo.ru/f2a25ae0" TargetMode="External"/><Relationship Id="rId268" Type="http://schemas.openxmlformats.org/officeDocument/2006/relationships/hyperlink" Target="https://m.edsoo.ru/f2a31afc" TargetMode="External"/><Relationship Id="rId32" Type="http://schemas.openxmlformats.org/officeDocument/2006/relationships/hyperlink" Target="https://m.edsoo.ru/f2a0d440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2a24104" TargetMode="External"/><Relationship Id="rId237" Type="http://schemas.openxmlformats.org/officeDocument/2006/relationships/hyperlink" Target="https://m.edsoo.ru/f2a29eb0" TargetMode="External"/><Relationship Id="rId279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f2a1116c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48" Type="http://schemas.openxmlformats.org/officeDocument/2006/relationships/hyperlink" Target="https://m.edsoo.ru/f2a2d98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20" Type="http://schemas.openxmlformats.org/officeDocument/2006/relationships/hyperlink" Target="https://m.edsoo.ru/f2a1bcfc" TargetMode="External"/><Relationship Id="rId141" Type="http://schemas.openxmlformats.org/officeDocument/2006/relationships/hyperlink" Target="https://m.edsoo.ru/f2a1e5f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8" Type="http://schemas.openxmlformats.org/officeDocument/2006/relationships/hyperlink" Target="https://m.edsoo.ru/f2a29a46" TargetMode="External"/><Relationship Id="rId239" Type="http://schemas.openxmlformats.org/officeDocument/2006/relationships/hyperlink" Target="https://m.edsoo.ru/f2a2bf6c" TargetMode="External"/><Relationship Id="rId250" Type="http://schemas.openxmlformats.org/officeDocument/2006/relationships/hyperlink" Target="https://m.edsoo.ru/f2a2ddee" TargetMode="External"/><Relationship Id="rId271" Type="http://schemas.openxmlformats.org/officeDocument/2006/relationships/hyperlink" Target="https://m.edsoo.ru/f2a321c8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31" Type="http://schemas.openxmlformats.org/officeDocument/2006/relationships/hyperlink" Target="https://m.edsoo.ru/f2a1d85e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07a" TargetMode="External"/><Relationship Id="rId261" Type="http://schemas.openxmlformats.org/officeDocument/2006/relationships/hyperlink" Target="https://m.edsoo.ru/f2a305e4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219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bbe8" TargetMode="External"/><Relationship Id="rId251" Type="http://schemas.openxmlformats.org/officeDocument/2006/relationships/hyperlink" Target="https://m.edsoo.ru/f2a2defc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9d34" TargetMode="External"/><Relationship Id="rId241" Type="http://schemas.openxmlformats.org/officeDocument/2006/relationships/hyperlink" Target="https://m.edsoo.ru/f2a2c17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78" Type="http://schemas.openxmlformats.org/officeDocument/2006/relationships/hyperlink" Target="https://m.edsoo.ru/f2a14c90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64" Type="http://schemas.openxmlformats.org/officeDocument/2006/relationships/hyperlink" Target="https://m.edsoo.ru/f2a201f8" TargetMode="External"/><Relationship Id="rId185" Type="http://schemas.openxmlformats.org/officeDocument/2006/relationships/hyperlink" Target="https://m.edsoo.ru/f2a226e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c22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9f2" TargetMode="External"/><Relationship Id="rId125" Type="http://schemas.openxmlformats.org/officeDocument/2006/relationships/hyperlink" Target="https://m.edsoo.ru/f2a1ce4a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213" Type="http://schemas.openxmlformats.org/officeDocument/2006/relationships/hyperlink" Target="https://m.edsoo.ru/f2a29064" TargetMode="External"/><Relationship Id="rId234" Type="http://schemas.openxmlformats.org/officeDocument/2006/relationships/hyperlink" Target="https://m.edsoo.ru/f2a2a2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eb90" TargetMode="External"/><Relationship Id="rId276" Type="http://schemas.openxmlformats.org/officeDocument/2006/relationships/hyperlink" Target="https://m.edsoo.ru/f2a3312c" TargetMode="External"/><Relationship Id="rId40" Type="http://schemas.openxmlformats.org/officeDocument/2006/relationships/hyperlink" Target="https://m.edsoo.ru/f2a104ec" TargetMode="External"/><Relationship Id="rId115" Type="http://schemas.openxmlformats.org/officeDocument/2006/relationships/hyperlink" Target="https://m.edsoo.ru/f2a17184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5" Type="http://schemas.openxmlformats.org/officeDocument/2006/relationships/hyperlink" Target="https://m.edsoo.ru/f2a2ce30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189" Type="http://schemas.openxmlformats.org/officeDocument/2006/relationships/hyperlink" Target="https://m.edsoo.ru/f2a2459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1e0" TargetMode="External"/><Relationship Id="rId235" Type="http://schemas.openxmlformats.org/officeDocument/2006/relationships/hyperlink" Target="https://m.edsoo.ru/f2a2a75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179" Type="http://schemas.openxmlformats.org/officeDocument/2006/relationships/hyperlink" Target="https://m.edsoo.ru/f2a22d2c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5" Type="http://schemas.openxmlformats.org/officeDocument/2006/relationships/hyperlink" Target="https://m.edsoo.ru/f2a2598c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94" Type="http://schemas.openxmlformats.org/officeDocument/2006/relationships/hyperlink" Target="https://m.edsoo.ru/f2a18b56" TargetMode="External"/><Relationship Id="rId148" Type="http://schemas.openxmlformats.org/officeDocument/2006/relationships/hyperlink" Target="https://m.edsoo.ru/f2a1f028" TargetMode="External"/><Relationship Id="rId169" Type="http://schemas.openxmlformats.org/officeDocument/2006/relationships/hyperlink" Target="https://m.edsoo.ru/f2a2140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3254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42" Type="http://schemas.openxmlformats.org/officeDocument/2006/relationships/hyperlink" Target="https://m.edsoo.ru/f2a116b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0f9fc" TargetMode="External"/><Relationship Id="rId149" Type="http://schemas.openxmlformats.org/officeDocument/2006/relationships/hyperlink" Target="https://m.edsoo.ru/f2a1f136" TargetMode="Externa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216" Type="http://schemas.openxmlformats.org/officeDocument/2006/relationships/hyperlink" Target="https://m.edsoo.ru/f2a2818c" TargetMode="External"/><Relationship Id="rId258" Type="http://schemas.openxmlformats.org/officeDocument/2006/relationships/hyperlink" Target="https://m.edsoo.ru/f2a2f248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71" Type="http://schemas.openxmlformats.org/officeDocument/2006/relationships/hyperlink" Target="https://m.edsoo.ru/f2a216de" TargetMode="External"/><Relationship Id="rId227" Type="http://schemas.openxmlformats.org/officeDocument/2006/relationships/hyperlink" Target="https://m.edsoo.ru/f2a2b274" TargetMode="External"/><Relationship Id="rId269" Type="http://schemas.openxmlformats.org/officeDocument/2006/relationships/hyperlink" Target="https://m.edsoo.ru/f2a3206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13955</Words>
  <Characters>79550</Characters>
  <Application>Microsoft Office Word</Application>
  <DocSecurity>0</DocSecurity>
  <Lines>662</Lines>
  <Paragraphs>186</Paragraphs>
  <ScaleCrop>false</ScaleCrop>
  <Company/>
  <LinksUpToDate>false</LinksUpToDate>
  <CharactersWithSpaces>93319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dcterms:created xsi:type="dcterms:W3CDTF">2025-09-04T10:24:00Z</dcterms:created>
  <dcterms:modified xsi:type="dcterms:W3CDTF">2025-09-14T01:27:00Z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A3056214B0F14B788407F9F29BA1B7EF_12</vt:lpwstr>
  </property>
</Properties>
</file>